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6DFC3" w14:textId="77777777" w:rsidR="00930F33" w:rsidRDefault="00930F33">
      <w:pPr>
        <w:spacing w:after="0"/>
        <w:rPr>
          <w:lang w:eastAsia="zh-CN"/>
        </w:rPr>
      </w:pPr>
    </w:p>
    <w:p w14:paraId="21F2FC5B" w14:textId="77777777" w:rsidR="00684039" w:rsidRDefault="006F0E86">
      <w:r>
        <w:rPr>
          <w:rFonts w:ascii="Arial" w:hAnsi="Arial"/>
          <w:sz w:val="48"/>
        </w:rPr>
        <w:t>P4_merged</w:t>
      </w:r>
    </w:p>
    <w:p w14:paraId="01C7F199" w14:textId="77777777" w:rsidR="00684039" w:rsidRDefault="006F0E86">
      <w:r>
        <w:rPr>
          <w:rFonts w:ascii="Arial" w:hAnsi="Arial"/>
          <w:color w:val="4F6880"/>
        </w:rPr>
        <w:t>Mon, 12/13 10:04PM • 48:20</w:t>
      </w:r>
    </w:p>
    <w:p w14:paraId="6E8C3972" w14:textId="77777777" w:rsidR="00684039" w:rsidRDefault="006F0E86">
      <w:pPr>
        <w:spacing w:before="440" w:after="0"/>
      </w:pPr>
      <w:r>
        <w:rPr>
          <w:rFonts w:ascii="Arial" w:hAnsi="Arial"/>
          <w:b/>
          <w:color w:val="4F6880"/>
        </w:rPr>
        <w:t>SUMMARY KEYWORDS</w:t>
      </w:r>
    </w:p>
    <w:p w14:paraId="1484B378" w14:textId="77777777" w:rsidR="00684039" w:rsidRDefault="006F0E86">
      <w:r>
        <w:rPr>
          <w:rFonts w:ascii="Arial" w:hAnsi="Arial"/>
          <w:color w:val="4F6880"/>
        </w:rPr>
        <w:t>posts, people, echo chambers, social media, feature, dislike, interact, colors, interactions, slider, system, connect, bots, platform, find, conflict, express, feel, happening, boost</w:t>
      </w:r>
    </w:p>
    <w:p w14:paraId="41E5C01C" w14:textId="77777777" w:rsidR="00684039" w:rsidRDefault="00684039">
      <w:pPr>
        <w:spacing w:after="0"/>
      </w:pPr>
    </w:p>
    <w:p w14:paraId="2607D0E2" w14:textId="77777777" w:rsidR="00684039" w:rsidRDefault="006F0E86">
      <w:pPr>
        <w:spacing w:after="0"/>
      </w:pPr>
      <w:r>
        <w:rPr>
          <w:rFonts w:ascii="Arial" w:hAnsi="Arial"/>
          <w:color w:val="5D7284"/>
        </w:rPr>
        <w:t>00:02</w:t>
      </w:r>
    </w:p>
    <w:p w14:paraId="14E5385C" w14:textId="77777777" w:rsidR="00684039" w:rsidRDefault="006F0E86">
      <w:pPr>
        <w:spacing w:after="0"/>
      </w:pPr>
      <w:r>
        <w:rPr>
          <w:rFonts w:ascii="Arial" w:hAnsi="Arial"/>
        </w:rPr>
        <w:t>Okay</w:t>
      </w:r>
    </w:p>
    <w:p w14:paraId="38AFD520" w14:textId="77777777" w:rsidR="00684039" w:rsidRDefault="00684039">
      <w:pPr>
        <w:spacing w:after="0"/>
      </w:pPr>
    </w:p>
    <w:p w14:paraId="4C8FECD7" w14:textId="77777777" w:rsidR="00684039" w:rsidRDefault="006F0E86">
      <w:pPr>
        <w:spacing w:after="0"/>
      </w:pPr>
      <w:r>
        <w:rPr>
          <w:rFonts w:ascii="Arial" w:hAnsi="Arial"/>
          <w:color w:val="5D7284"/>
        </w:rPr>
        <w:t>00:06</w:t>
      </w:r>
    </w:p>
    <w:p w14:paraId="0CAFBAFB" w14:textId="0DFA328E" w:rsidR="000645C9" w:rsidRDefault="000645C9">
      <w:pPr>
        <w:spacing w:after="0"/>
        <w:rPr>
          <w:rFonts w:ascii="Arial" w:hAnsi="Arial"/>
        </w:rPr>
      </w:pPr>
      <w:r>
        <w:rPr>
          <w:rFonts w:ascii="Arial" w:hAnsi="Arial"/>
        </w:rPr>
        <w:t xml:space="preserve">M: </w:t>
      </w:r>
      <w:r w:rsidR="0015677D">
        <w:rPr>
          <w:rFonts w:ascii="Arial" w:hAnsi="Arial"/>
        </w:rPr>
        <w:t>A</w:t>
      </w:r>
      <w:r w:rsidR="006F0E86">
        <w:rPr>
          <w:rFonts w:ascii="Arial" w:hAnsi="Arial"/>
        </w:rPr>
        <w:t>ll right. So</w:t>
      </w:r>
      <w:r w:rsidR="0015677D">
        <w:rPr>
          <w:rFonts w:ascii="Arial" w:hAnsi="Arial"/>
        </w:rPr>
        <w:t>,</w:t>
      </w:r>
      <w:r w:rsidR="006F0E86">
        <w:rPr>
          <w:rFonts w:ascii="Arial" w:hAnsi="Arial"/>
        </w:rPr>
        <w:t xml:space="preserve"> thanks so much once again</w:t>
      </w:r>
      <w:r w:rsidR="0015677D">
        <w:rPr>
          <w:rFonts w:ascii="Arial" w:hAnsi="Arial"/>
        </w:rPr>
        <w:t xml:space="preserve"> for participating in the study</w:t>
      </w:r>
      <w:r w:rsidR="006F0E86">
        <w:rPr>
          <w:rFonts w:ascii="Arial" w:hAnsi="Arial"/>
        </w:rPr>
        <w:t xml:space="preserve">, my name is Mahmoud. So basically as I was explaining, we are studying just like how people use social media and how they are how they perceive their </w:t>
      </w:r>
      <w:r w:rsidR="00944361">
        <w:rPr>
          <w:rFonts w:ascii="Arial" w:hAnsi="Arial"/>
        </w:rPr>
        <w:t>connec</w:t>
      </w:r>
      <w:r w:rsidR="006F0E86">
        <w:rPr>
          <w:rFonts w:ascii="Arial" w:hAnsi="Arial"/>
        </w:rPr>
        <w:t>tions with other people's in the social media, whether they have agency which is their ability to kind of like interact and perform actions in the social media the way they want to and also how new methods of interactivity and features might help people shape these new experiences</w:t>
      </w:r>
      <w:r w:rsidR="0033155C">
        <w:rPr>
          <w:rFonts w:ascii="Arial" w:hAnsi="Arial"/>
        </w:rPr>
        <w:t>.</w:t>
      </w:r>
      <w:r w:rsidR="006F0E86">
        <w:rPr>
          <w:rFonts w:ascii="Arial" w:hAnsi="Arial"/>
        </w:rPr>
        <w:t xml:space="preserve"> </w:t>
      </w:r>
      <w:r w:rsidR="0033155C">
        <w:rPr>
          <w:rFonts w:ascii="Arial" w:hAnsi="Arial"/>
        </w:rPr>
        <w:t>S</w:t>
      </w:r>
      <w:r w:rsidR="006F0E86">
        <w:rPr>
          <w:rFonts w:ascii="Arial" w:hAnsi="Arial"/>
        </w:rPr>
        <w:t xml:space="preserve">o we're going to start off by asking you about questions that I hear if you if you have any questions for me I'm more than happy these are my questions. </w:t>
      </w:r>
    </w:p>
    <w:p w14:paraId="6FD9D98F" w14:textId="77777777" w:rsidR="000645C9" w:rsidRDefault="000645C9">
      <w:pPr>
        <w:spacing w:after="0"/>
        <w:rPr>
          <w:rFonts w:ascii="Arial" w:hAnsi="Arial"/>
        </w:rPr>
      </w:pPr>
    </w:p>
    <w:p w14:paraId="2A286A0D" w14:textId="77777777" w:rsidR="009958A1" w:rsidRDefault="007313A7">
      <w:pPr>
        <w:spacing w:after="0"/>
        <w:rPr>
          <w:rFonts w:ascii="Arial" w:hAnsi="Arial"/>
        </w:rPr>
      </w:pPr>
      <w:r>
        <w:rPr>
          <w:rFonts w:ascii="Arial" w:hAnsi="Arial"/>
        </w:rPr>
        <w:t xml:space="preserve">P4: </w:t>
      </w:r>
      <w:r w:rsidR="006F0E86">
        <w:rPr>
          <w:rFonts w:ascii="Arial" w:hAnsi="Arial"/>
        </w:rPr>
        <w:t xml:space="preserve">Group that </w:t>
      </w:r>
      <w:r w:rsidR="009958A1">
        <w:rPr>
          <w:rFonts w:ascii="Arial" w:hAnsi="Arial"/>
        </w:rPr>
        <w:t>y</w:t>
      </w:r>
      <w:r w:rsidR="006F0E86">
        <w:rPr>
          <w:rFonts w:ascii="Arial" w:hAnsi="Arial"/>
        </w:rPr>
        <w:t>o</w:t>
      </w:r>
      <w:r w:rsidR="009958A1">
        <w:rPr>
          <w:rFonts w:ascii="Arial" w:hAnsi="Arial"/>
        </w:rPr>
        <w:t>u</w:t>
      </w:r>
      <w:r w:rsidR="006F0E86">
        <w:rPr>
          <w:rFonts w:ascii="Arial" w:hAnsi="Arial"/>
        </w:rPr>
        <w:t xml:space="preserve"> identify </w:t>
      </w:r>
      <w:r w:rsidR="009958A1">
        <w:rPr>
          <w:rFonts w:ascii="Arial" w:hAnsi="Arial"/>
        </w:rPr>
        <w:t xml:space="preserve">with… </w:t>
      </w:r>
    </w:p>
    <w:p w14:paraId="272F62D7" w14:textId="77777777" w:rsidR="009958A1" w:rsidRDefault="009958A1">
      <w:pPr>
        <w:spacing w:after="0"/>
        <w:rPr>
          <w:rFonts w:ascii="Arial" w:hAnsi="Arial"/>
        </w:rPr>
      </w:pPr>
    </w:p>
    <w:p w14:paraId="487DC122" w14:textId="167109D2" w:rsidR="00684039" w:rsidRDefault="009958A1">
      <w:pPr>
        <w:spacing w:after="0"/>
      </w:pPr>
      <w:r>
        <w:rPr>
          <w:rFonts w:ascii="Arial" w:hAnsi="Arial"/>
        </w:rPr>
        <w:t xml:space="preserve">M: </w:t>
      </w:r>
      <w:r w:rsidR="006F0E86">
        <w:rPr>
          <w:rFonts w:ascii="Arial" w:hAnsi="Arial"/>
        </w:rPr>
        <w:t>that this is up to you basically anything that you want to write so in general people have that these groups they're generally right race ethnicity any of the social club that they belong to. Could be anything you can leave it open it's</w:t>
      </w:r>
      <w:r w:rsidR="00EF6220">
        <w:rPr>
          <w:rFonts w:ascii="Arial" w:hAnsi="Arial"/>
        </w:rPr>
        <w:t xml:space="preserve"> fine</w:t>
      </w:r>
    </w:p>
    <w:p w14:paraId="1B6704B4" w14:textId="77777777" w:rsidR="00684039" w:rsidRDefault="00684039">
      <w:pPr>
        <w:spacing w:after="0"/>
      </w:pPr>
    </w:p>
    <w:p w14:paraId="5A2C2E94" w14:textId="77777777" w:rsidR="00684039" w:rsidRDefault="006F0E86">
      <w:pPr>
        <w:spacing w:after="0"/>
      </w:pPr>
      <w:r>
        <w:rPr>
          <w:rFonts w:ascii="Arial" w:hAnsi="Arial"/>
          <w:color w:val="5D7284"/>
        </w:rPr>
        <w:t>02:16</w:t>
      </w:r>
    </w:p>
    <w:p w14:paraId="6C03BEA7" w14:textId="04C0C47F" w:rsidR="00684039" w:rsidRDefault="00E27A90">
      <w:pPr>
        <w:spacing w:after="0"/>
      </w:pPr>
      <w:r>
        <w:rPr>
          <w:rFonts w:ascii="Arial" w:hAnsi="Arial"/>
        </w:rPr>
        <w:t>P4: Okay I can’t really</w:t>
      </w:r>
      <w:r w:rsidR="006F0E86">
        <w:rPr>
          <w:rFonts w:ascii="Arial" w:hAnsi="Arial"/>
        </w:rPr>
        <w:t xml:space="preserve"> associate with anything okay, this one Alright, it's been 20</w:t>
      </w:r>
      <w:r w:rsidR="009570A7">
        <w:rPr>
          <w:rFonts w:ascii="Arial" w:hAnsi="Arial"/>
        </w:rPr>
        <w:t>0</w:t>
      </w:r>
      <w:r w:rsidR="006F0E86">
        <w:rPr>
          <w:rFonts w:ascii="Arial" w:hAnsi="Arial"/>
        </w:rPr>
        <w:t>9</w:t>
      </w:r>
      <w:r w:rsidR="009570A7">
        <w:rPr>
          <w:rFonts w:ascii="Arial" w:hAnsi="Arial"/>
        </w:rPr>
        <w:t xml:space="preserve">. </w:t>
      </w:r>
    </w:p>
    <w:p w14:paraId="66B5F32B" w14:textId="77777777" w:rsidR="00684039" w:rsidRDefault="00684039">
      <w:pPr>
        <w:spacing w:after="0"/>
      </w:pPr>
    </w:p>
    <w:p w14:paraId="6D3EA50A" w14:textId="77777777" w:rsidR="00684039" w:rsidRDefault="006F0E86">
      <w:pPr>
        <w:spacing w:after="0"/>
      </w:pPr>
      <w:r>
        <w:rPr>
          <w:rFonts w:ascii="Arial" w:hAnsi="Arial"/>
          <w:color w:val="5D7284"/>
        </w:rPr>
        <w:t>03:37</w:t>
      </w:r>
    </w:p>
    <w:p w14:paraId="36573E8F" w14:textId="0BC97210" w:rsidR="00684039" w:rsidRDefault="00A05F36">
      <w:pPr>
        <w:spacing w:after="0"/>
        <w:rPr>
          <w:rFonts w:ascii="Arial" w:hAnsi="Arial"/>
        </w:rPr>
      </w:pPr>
      <w:r>
        <w:rPr>
          <w:rFonts w:ascii="Arial" w:hAnsi="Arial"/>
        </w:rPr>
        <w:t>P4: H</w:t>
      </w:r>
      <w:r w:rsidR="00624ACA">
        <w:rPr>
          <w:rFonts w:ascii="Arial" w:hAnsi="Arial"/>
        </w:rPr>
        <w:t>ow long do you use social media? Maybe</w:t>
      </w:r>
      <w:r w:rsidR="00364817">
        <w:rPr>
          <w:rFonts w:ascii="Arial" w:hAnsi="Arial"/>
        </w:rPr>
        <w:t xml:space="preserve">. Unfortunately, </w:t>
      </w:r>
      <w:proofErr w:type="spellStart"/>
      <w:r w:rsidR="00364817">
        <w:rPr>
          <w:rFonts w:ascii="Arial" w:hAnsi="Arial"/>
        </w:rPr>
        <w:t>its</w:t>
      </w:r>
      <w:proofErr w:type="spellEnd"/>
      <w:r w:rsidR="00364817">
        <w:rPr>
          <w:rFonts w:ascii="Arial" w:hAnsi="Arial"/>
        </w:rPr>
        <w:t xml:space="preserve"> about 2 hours…</w:t>
      </w:r>
    </w:p>
    <w:p w14:paraId="1C5F5271" w14:textId="77777777" w:rsidR="00F64801" w:rsidRDefault="00F64801">
      <w:pPr>
        <w:spacing w:after="0"/>
      </w:pPr>
    </w:p>
    <w:p w14:paraId="4C07B9EF" w14:textId="77777777" w:rsidR="00684039" w:rsidRDefault="006F0E86">
      <w:pPr>
        <w:spacing w:after="0"/>
      </w:pPr>
      <w:r>
        <w:rPr>
          <w:rFonts w:ascii="Arial" w:hAnsi="Arial"/>
          <w:color w:val="5D7284"/>
        </w:rPr>
        <w:t>03:45</w:t>
      </w:r>
    </w:p>
    <w:p w14:paraId="5F74D253" w14:textId="6ADA5B55" w:rsidR="00684039" w:rsidRDefault="00F070AA">
      <w:pPr>
        <w:spacing w:after="0"/>
      </w:pPr>
      <w:r>
        <w:rPr>
          <w:rFonts w:ascii="Arial" w:hAnsi="Arial"/>
        </w:rPr>
        <w:t xml:space="preserve">P4: </w:t>
      </w:r>
      <w:r w:rsidR="00A05F36">
        <w:rPr>
          <w:rFonts w:ascii="Arial" w:hAnsi="Arial"/>
        </w:rPr>
        <w:t>F</w:t>
      </w:r>
      <w:r w:rsidR="006F0E86">
        <w:rPr>
          <w:rFonts w:ascii="Arial" w:hAnsi="Arial"/>
        </w:rPr>
        <w:t xml:space="preserve">avorite is a tricky </w:t>
      </w:r>
      <w:r w:rsidR="009908E4">
        <w:rPr>
          <w:rFonts w:ascii="Arial" w:hAnsi="Arial"/>
        </w:rPr>
        <w:t>term</w:t>
      </w:r>
      <w:r w:rsidR="006F0E86">
        <w:rPr>
          <w:rFonts w:ascii="Arial" w:hAnsi="Arial"/>
        </w:rPr>
        <w:t xml:space="preserve"> because I don't like any of them. Maybe the answer the social media I spend most</w:t>
      </w:r>
      <w:r w:rsidR="006C578C">
        <w:rPr>
          <w:rFonts w:ascii="Arial" w:hAnsi="Arial"/>
        </w:rPr>
        <w:t xml:space="preserve"> time…</w:t>
      </w:r>
    </w:p>
    <w:p w14:paraId="1FB5A574" w14:textId="77777777" w:rsidR="00684039" w:rsidRDefault="00684039">
      <w:pPr>
        <w:spacing w:after="0"/>
      </w:pPr>
    </w:p>
    <w:p w14:paraId="16990AD1" w14:textId="77777777" w:rsidR="00684039" w:rsidRDefault="006F0E86">
      <w:pPr>
        <w:spacing w:after="0"/>
      </w:pPr>
      <w:r>
        <w:rPr>
          <w:rFonts w:ascii="Arial" w:hAnsi="Arial"/>
          <w:color w:val="5D7284"/>
        </w:rPr>
        <w:t>03:57</w:t>
      </w:r>
    </w:p>
    <w:p w14:paraId="0840A5D5" w14:textId="4C9CF238" w:rsidR="00684039" w:rsidRDefault="008115EB">
      <w:pPr>
        <w:spacing w:after="0"/>
      </w:pPr>
      <w:r>
        <w:rPr>
          <w:rFonts w:ascii="Arial" w:hAnsi="Arial"/>
        </w:rPr>
        <w:t xml:space="preserve">M: </w:t>
      </w:r>
      <w:r w:rsidR="006F0E86">
        <w:rPr>
          <w:rFonts w:ascii="Arial" w:hAnsi="Arial"/>
        </w:rPr>
        <w:t>so that's the that's question</w:t>
      </w:r>
      <w:r w:rsidR="00226920">
        <w:rPr>
          <w:rFonts w:ascii="Arial" w:hAnsi="Arial"/>
        </w:rPr>
        <w:t>. F</w:t>
      </w:r>
      <w:r w:rsidR="006F0E86">
        <w:rPr>
          <w:rFonts w:ascii="Arial" w:hAnsi="Arial"/>
        </w:rPr>
        <w:t>eel free to kind of like write the same for both but I just want you to think that is the most frequent one is the one that you really like</w:t>
      </w:r>
      <w:r w:rsidR="008277CD">
        <w:rPr>
          <w:rFonts w:ascii="Arial" w:hAnsi="Arial"/>
        </w:rPr>
        <w:t>?</w:t>
      </w:r>
    </w:p>
    <w:p w14:paraId="33268ECF" w14:textId="77777777" w:rsidR="00684039" w:rsidRDefault="00684039">
      <w:pPr>
        <w:spacing w:after="0"/>
      </w:pPr>
    </w:p>
    <w:p w14:paraId="6941580A" w14:textId="77777777" w:rsidR="00684039" w:rsidRDefault="006F0E86">
      <w:pPr>
        <w:spacing w:after="0"/>
      </w:pPr>
      <w:r>
        <w:rPr>
          <w:rFonts w:ascii="Arial" w:hAnsi="Arial"/>
          <w:color w:val="5D7284"/>
        </w:rPr>
        <w:t>04:12</w:t>
      </w:r>
    </w:p>
    <w:p w14:paraId="0ADB645B" w14:textId="3FC43BAF" w:rsidR="00684039" w:rsidRDefault="00AA4E9F">
      <w:pPr>
        <w:spacing w:after="0"/>
      </w:pPr>
      <w:r>
        <w:rPr>
          <w:rFonts w:ascii="Arial" w:hAnsi="Arial"/>
        </w:rPr>
        <w:lastRenderedPageBreak/>
        <w:t xml:space="preserve">P4: I </w:t>
      </w:r>
      <w:r w:rsidR="006F0E86">
        <w:rPr>
          <w:rFonts w:ascii="Arial" w:hAnsi="Arial"/>
        </w:rPr>
        <w:t>don't like any of them</w:t>
      </w:r>
    </w:p>
    <w:p w14:paraId="1DA5C00B" w14:textId="77777777" w:rsidR="00684039" w:rsidRDefault="00684039">
      <w:pPr>
        <w:spacing w:after="0"/>
      </w:pPr>
    </w:p>
    <w:p w14:paraId="7AC51652" w14:textId="77777777" w:rsidR="00684039" w:rsidRDefault="006F0E86">
      <w:pPr>
        <w:spacing w:after="0"/>
      </w:pPr>
      <w:r>
        <w:rPr>
          <w:rFonts w:ascii="Arial" w:hAnsi="Arial"/>
          <w:color w:val="5D7284"/>
        </w:rPr>
        <w:t>04:17</w:t>
      </w:r>
    </w:p>
    <w:p w14:paraId="75F64E0F" w14:textId="0D738883" w:rsidR="00684039" w:rsidRDefault="00AA4E9F">
      <w:pPr>
        <w:spacing w:after="0"/>
      </w:pPr>
      <w:r>
        <w:rPr>
          <w:rFonts w:ascii="Arial" w:hAnsi="Arial"/>
        </w:rPr>
        <w:t xml:space="preserve">M: </w:t>
      </w:r>
      <w:r w:rsidR="006F0E86">
        <w:rPr>
          <w:rFonts w:ascii="Arial" w:hAnsi="Arial"/>
        </w:rPr>
        <w:t>feel free to state that if you want to</w:t>
      </w:r>
      <w:r w:rsidR="00CC6EDC">
        <w:rPr>
          <w:rFonts w:ascii="Arial" w:hAnsi="Arial"/>
        </w:rPr>
        <w:t>.</w:t>
      </w:r>
      <w:r w:rsidR="006F0E86">
        <w:rPr>
          <w:rFonts w:ascii="Arial" w:hAnsi="Arial"/>
        </w:rPr>
        <w:t xml:space="preserve"> </w:t>
      </w:r>
      <w:r w:rsidR="00CC6EDC">
        <w:rPr>
          <w:rFonts w:ascii="Arial" w:hAnsi="Arial"/>
        </w:rPr>
        <w:t>L</w:t>
      </w:r>
      <w:r w:rsidR="006F0E86">
        <w:rPr>
          <w:rFonts w:ascii="Arial" w:hAnsi="Arial"/>
        </w:rPr>
        <w:t xml:space="preserve">et's see if I asked you to </w:t>
      </w:r>
      <w:r w:rsidR="00CC6EDC">
        <w:rPr>
          <w:rFonts w:ascii="Arial" w:hAnsi="Arial"/>
        </w:rPr>
        <w:t>rank</w:t>
      </w:r>
      <w:r w:rsidR="006F0E86">
        <w:rPr>
          <w:rFonts w:ascii="Arial" w:hAnsi="Arial"/>
        </w:rPr>
        <w:t xml:space="preserve"> one.</w:t>
      </w:r>
    </w:p>
    <w:p w14:paraId="051D8279" w14:textId="77777777" w:rsidR="00684039" w:rsidRDefault="00684039">
      <w:pPr>
        <w:spacing w:after="0"/>
      </w:pPr>
    </w:p>
    <w:p w14:paraId="58231A85" w14:textId="77777777" w:rsidR="00684039" w:rsidRDefault="006F0E86">
      <w:pPr>
        <w:spacing w:after="0"/>
      </w:pPr>
      <w:r>
        <w:rPr>
          <w:rFonts w:ascii="Arial" w:hAnsi="Arial"/>
          <w:color w:val="5D7284"/>
        </w:rPr>
        <w:t>04:30</w:t>
      </w:r>
    </w:p>
    <w:p w14:paraId="55BD53DB" w14:textId="012B7C6E" w:rsidR="00684039" w:rsidRDefault="002639A1">
      <w:pPr>
        <w:spacing w:after="0"/>
      </w:pPr>
      <w:r>
        <w:rPr>
          <w:rFonts w:ascii="Arial" w:hAnsi="Arial"/>
        </w:rPr>
        <w:t xml:space="preserve">P4: </w:t>
      </w:r>
      <w:r w:rsidR="006F0E86">
        <w:rPr>
          <w:rFonts w:ascii="Arial" w:hAnsi="Arial"/>
        </w:rPr>
        <w:t xml:space="preserve">Okay, should I rank </w:t>
      </w:r>
      <w:r w:rsidR="00E962FC">
        <w:rPr>
          <w:rFonts w:ascii="Arial" w:hAnsi="Arial"/>
        </w:rPr>
        <w:t>what</w:t>
      </w:r>
      <w:r w:rsidR="006F0E86">
        <w:rPr>
          <w:rFonts w:ascii="Arial" w:hAnsi="Arial"/>
        </w:rPr>
        <w:t xml:space="preserve"> I have to choose </w:t>
      </w:r>
      <w:proofErr w:type="spellStart"/>
      <w:r w:rsidR="006F0E86">
        <w:rPr>
          <w:rFonts w:ascii="Arial" w:hAnsi="Arial"/>
        </w:rPr>
        <w:t>choose</w:t>
      </w:r>
      <w:proofErr w:type="spellEnd"/>
      <w:r w:rsidR="00E962FC">
        <w:rPr>
          <w:rFonts w:ascii="Arial" w:hAnsi="Arial"/>
        </w:rPr>
        <w:t>. I</w:t>
      </w:r>
      <w:r w:rsidR="006F0E86">
        <w:rPr>
          <w:rFonts w:ascii="Arial" w:hAnsi="Arial"/>
        </w:rPr>
        <w:t xml:space="preserve"> guess Facebook</w:t>
      </w:r>
      <w:r>
        <w:rPr>
          <w:rFonts w:ascii="Arial" w:hAnsi="Arial"/>
        </w:rPr>
        <w:t>…</w:t>
      </w:r>
    </w:p>
    <w:p w14:paraId="5B46D5D8" w14:textId="77777777" w:rsidR="00684039" w:rsidRDefault="00684039">
      <w:pPr>
        <w:spacing w:after="0"/>
      </w:pPr>
    </w:p>
    <w:p w14:paraId="47869EC7" w14:textId="77777777" w:rsidR="00684039" w:rsidRDefault="006F0E86">
      <w:pPr>
        <w:spacing w:after="0"/>
      </w:pPr>
      <w:r>
        <w:rPr>
          <w:rFonts w:ascii="Arial" w:hAnsi="Arial"/>
          <w:color w:val="5D7284"/>
        </w:rPr>
        <w:t>04:56</w:t>
      </w:r>
    </w:p>
    <w:p w14:paraId="128613EF" w14:textId="04E2A47C" w:rsidR="00684039" w:rsidRDefault="00530B97">
      <w:pPr>
        <w:spacing w:after="0"/>
      </w:pPr>
      <w:r>
        <w:rPr>
          <w:rFonts w:ascii="Arial" w:hAnsi="Arial"/>
        </w:rPr>
        <w:t xml:space="preserve">M: </w:t>
      </w:r>
      <w:r w:rsidR="006F0E86">
        <w:rPr>
          <w:rFonts w:ascii="Arial" w:hAnsi="Arial"/>
        </w:rPr>
        <w:t>Thank you So, at this point, I'm going to provide you with two platforms one after the other, all you have to do is basically look through the posts using the platform and whatever the functionalities that provide Okay, so the first one</w:t>
      </w:r>
    </w:p>
    <w:p w14:paraId="3CB770EC" w14:textId="77777777" w:rsidR="00684039" w:rsidRDefault="00684039">
      <w:pPr>
        <w:spacing w:after="0"/>
      </w:pPr>
    </w:p>
    <w:p w14:paraId="6473D0F1" w14:textId="77777777" w:rsidR="00684039" w:rsidRDefault="006F0E86">
      <w:pPr>
        <w:spacing w:after="0"/>
      </w:pPr>
      <w:r>
        <w:rPr>
          <w:rFonts w:ascii="Arial" w:hAnsi="Arial"/>
          <w:color w:val="5D7284"/>
        </w:rPr>
        <w:t>05:23</w:t>
      </w:r>
    </w:p>
    <w:p w14:paraId="09F3230C" w14:textId="77777777" w:rsidR="003B4224" w:rsidRDefault="00936F32">
      <w:pPr>
        <w:spacing w:after="0"/>
        <w:rPr>
          <w:rFonts w:ascii="Arial" w:hAnsi="Arial"/>
        </w:rPr>
      </w:pPr>
      <w:r>
        <w:rPr>
          <w:rFonts w:ascii="Arial" w:hAnsi="Arial"/>
        </w:rPr>
        <w:t xml:space="preserve">M: </w:t>
      </w:r>
      <w:r w:rsidR="006F0E86">
        <w:rPr>
          <w:rFonts w:ascii="Arial" w:hAnsi="Arial"/>
        </w:rPr>
        <w:t xml:space="preserve">this is the first platform that we have. </w:t>
      </w:r>
      <w:r w:rsidR="003509DD">
        <w:rPr>
          <w:rFonts w:ascii="Arial" w:hAnsi="Arial"/>
        </w:rPr>
        <w:t>So,</w:t>
      </w:r>
      <w:r w:rsidR="006F0E86">
        <w:rPr>
          <w:rFonts w:ascii="Arial" w:hAnsi="Arial"/>
        </w:rPr>
        <w:t xml:space="preserve"> this platform has a bunch of posts and it can scroll through however many times you want to and this posts kind of </w:t>
      </w:r>
      <w:r w:rsidR="003509DD">
        <w:rPr>
          <w:rFonts w:ascii="Arial" w:hAnsi="Arial"/>
        </w:rPr>
        <w:t>have</w:t>
      </w:r>
      <w:r w:rsidR="006F0E86">
        <w:rPr>
          <w:rFonts w:ascii="Arial" w:hAnsi="Arial"/>
        </w:rPr>
        <w:t xml:space="preserve"> two types of interactions within themselves. The first one is a slider of like and dislike, and the second one is a color picker that you can use to express your feelings </w:t>
      </w:r>
      <w:r w:rsidR="00887FEE">
        <w:rPr>
          <w:rFonts w:ascii="Arial" w:hAnsi="Arial"/>
        </w:rPr>
        <w:t>towards</w:t>
      </w:r>
      <w:r w:rsidR="006F0E86">
        <w:rPr>
          <w:rFonts w:ascii="Arial" w:hAnsi="Arial"/>
        </w:rPr>
        <w:t xml:space="preserve"> post</w:t>
      </w:r>
      <w:r w:rsidR="00887FEE">
        <w:rPr>
          <w:rFonts w:ascii="Arial" w:hAnsi="Arial"/>
        </w:rPr>
        <w:t>s</w:t>
      </w:r>
      <w:r w:rsidR="006F0E86">
        <w:rPr>
          <w:rFonts w:ascii="Arial" w:hAnsi="Arial"/>
        </w:rPr>
        <w:t xml:space="preserve"> using any other colors that you want. So, the color picker has kind of like a spectrum also </w:t>
      </w:r>
      <w:r w:rsidR="00887FEE">
        <w:rPr>
          <w:rFonts w:ascii="Arial" w:hAnsi="Arial"/>
        </w:rPr>
        <w:t xml:space="preserve">you </w:t>
      </w:r>
      <w:r w:rsidR="006F0E86">
        <w:rPr>
          <w:rFonts w:ascii="Arial" w:hAnsi="Arial"/>
        </w:rPr>
        <w:t xml:space="preserve">can choose any way you want. </w:t>
      </w:r>
    </w:p>
    <w:p w14:paraId="0672859D" w14:textId="77777777" w:rsidR="003B4224" w:rsidRDefault="003B4224">
      <w:pPr>
        <w:spacing w:after="0"/>
        <w:rPr>
          <w:rFonts w:ascii="Arial" w:hAnsi="Arial"/>
        </w:rPr>
      </w:pPr>
    </w:p>
    <w:p w14:paraId="5F0F3829" w14:textId="77777777" w:rsidR="009F1E35" w:rsidRDefault="003B4224">
      <w:pPr>
        <w:spacing w:after="0"/>
        <w:rPr>
          <w:rFonts w:ascii="Arial" w:hAnsi="Arial"/>
        </w:rPr>
      </w:pPr>
      <w:r>
        <w:rPr>
          <w:rFonts w:ascii="Arial" w:hAnsi="Arial"/>
        </w:rPr>
        <w:t xml:space="preserve">P4: </w:t>
      </w:r>
      <w:r w:rsidR="006F0E86">
        <w:rPr>
          <w:rFonts w:ascii="Arial" w:hAnsi="Arial"/>
        </w:rPr>
        <w:t xml:space="preserve">Does the </w:t>
      </w:r>
      <w:r w:rsidR="00122FE6">
        <w:rPr>
          <w:rFonts w:ascii="Arial" w:hAnsi="Arial"/>
        </w:rPr>
        <w:t>color picker</w:t>
      </w:r>
      <w:r w:rsidR="006F0E86">
        <w:rPr>
          <w:rFonts w:ascii="Arial" w:hAnsi="Arial"/>
        </w:rPr>
        <w:t xml:space="preserve"> have any pre</w:t>
      </w:r>
      <w:r w:rsidR="00F72869">
        <w:rPr>
          <w:rFonts w:ascii="Arial" w:hAnsi="Arial"/>
        </w:rPr>
        <w:t>-</w:t>
      </w:r>
      <w:r w:rsidR="006F0E86">
        <w:rPr>
          <w:rFonts w:ascii="Arial" w:hAnsi="Arial"/>
        </w:rPr>
        <w:t>existing</w:t>
      </w:r>
      <w:r w:rsidR="009F1E35">
        <w:rPr>
          <w:rFonts w:ascii="Arial" w:hAnsi="Arial"/>
        </w:rPr>
        <w:t>…</w:t>
      </w:r>
    </w:p>
    <w:p w14:paraId="6E07CE2F" w14:textId="77777777" w:rsidR="009F1E35" w:rsidRDefault="009F1E35">
      <w:pPr>
        <w:spacing w:after="0"/>
        <w:rPr>
          <w:rFonts w:ascii="Arial" w:hAnsi="Arial"/>
        </w:rPr>
      </w:pPr>
    </w:p>
    <w:p w14:paraId="377DFC3D" w14:textId="4531AFBE" w:rsidR="00684039" w:rsidRDefault="009F1E35">
      <w:pPr>
        <w:spacing w:after="0"/>
      </w:pPr>
      <w:r>
        <w:rPr>
          <w:rFonts w:ascii="Arial" w:hAnsi="Arial"/>
        </w:rPr>
        <w:t>M: It</w:t>
      </w:r>
      <w:r w:rsidR="006F0E86">
        <w:rPr>
          <w:rFonts w:ascii="Arial" w:hAnsi="Arial"/>
        </w:rPr>
        <w:t xml:space="preserve"> doesn't</w:t>
      </w:r>
      <w:r w:rsidR="00562724">
        <w:rPr>
          <w:rFonts w:ascii="Arial" w:hAnsi="Arial"/>
        </w:rPr>
        <w:t>,</w:t>
      </w:r>
      <w:r w:rsidR="006F0E86">
        <w:rPr>
          <w:rFonts w:ascii="Arial" w:hAnsi="Arial"/>
        </w:rPr>
        <w:t xml:space="preserve"> it totally depends on you how do you feel like expressing yourself using this. </w:t>
      </w:r>
      <w:r w:rsidR="0000147C">
        <w:rPr>
          <w:rFonts w:ascii="Arial" w:hAnsi="Arial"/>
        </w:rPr>
        <w:t>There</w:t>
      </w:r>
      <w:r w:rsidR="006F0E86">
        <w:rPr>
          <w:rFonts w:ascii="Arial" w:hAnsi="Arial"/>
        </w:rPr>
        <w:t xml:space="preserve"> are two other interactions </w:t>
      </w:r>
      <w:r w:rsidR="002F0A2C">
        <w:rPr>
          <w:rFonts w:ascii="Arial" w:hAnsi="Arial"/>
        </w:rPr>
        <w:t xml:space="preserve">- </w:t>
      </w:r>
      <w:r w:rsidR="006F0E86">
        <w:rPr>
          <w:rFonts w:ascii="Arial" w:hAnsi="Arial"/>
        </w:rPr>
        <w:t xml:space="preserve">one is this global function. So, if you can have a look at this, it shows you </w:t>
      </w:r>
      <w:r w:rsidR="005B2E49">
        <w:rPr>
          <w:rFonts w:ascii="Arial" w:hAnsi="Arial"/>
        </w:rPr>
        <w:t>f</w:t>
      </w:r>
      <w:r w:rsidR="006F0E86">
        <w:rPr>
          <w:rFonts w:ascii="Arial" w:hAnsi="Arial"/>
        </w:rPr>
        <w:t xml:space="preserve">rom which place on earth these posters are coming from </w:t>
      </w:r>
      <w:r w:rsidR="009023C7">
        <w:rPr>
          <w:rFonts w:ascii="Arial" w:hAnsi="Arial"/>
        </w:rPr>
        <w:t>and it’s a way for you to</w:t>
      </w:r>
      <w:r w:rsidR="006F0E86">
        <w:rPr>
          <w:rFonts w:ascii="Arial" w:hAnsi="Arial"/>
        </w:rPr>
        <w:t xml:space="preserve"> see how many</w:t>
      </w:r>
    </w:p>
    <w:p w14:paraId="30DF6672" w14:textId="77777777" w:rsidR="005638CA" w:rsidRDefault="006F0E86">
      <w:pPr>
        <w:spacing w:after="0"/>
        <w:rPr>
          <w:rFonts w:ascii="Arial" w:hAnsi="Arial"/>
        </w:rPr>
      </w:pPr>
      <w:r>
        <w:rPr>
          <w:rFonts w:ascii="Arial" w:hAnsi="Arial"/>
        </w:rPr>
        <w:t xml:space="preserve">people are coming from there. </w:t>
      </w:r>
    </w:p>
    <w:p w14:paraId="4DF49A7C" w14:textId="77777777" w:rsidR="005638CA" w:rsidRDefault="005638CA">
      <w:pPr>
        <w:spacing w:after="0"/>
        <w:rPr>
          <w:rFonts w:ascii="Arial" w:hAnsi="Arial"/>
        </w:rPr>
      </w:pPr>
    </w:p>
    <w:p w14:paraId="77427145" w14:textId="714FE5D5" w:rsidR="00684039" w:rsidRDefault="005638CA">
      <w:pPr>
        <w:spacing w:after="0"/>
      </w:pPr>
      <w:r>
        <w:rPr>
          <w:rFonts w:ascii="Arial" w:hAnsi="Arial"/>
        </w:rPr>
        <w:t xml:space="preserve">P4: </w:t>
      </w:r>
      <w:r w:rsidR="006F0E86">
        <w:rPr>
          <w:rFonts w:ascii="Arial" w:hAnsi="Arial"/>
        </w:rPr>
        <w:t>Okay, the posts are on the wall, but this is the location of the posters.</w:t>
      </w:r>
    </w:p>
    <w:p w14:paraId="4B005E59" w14:textId="77777777" w:rsidR="00684039" w:rsidRDefault="00684039">
      <w:pPr>
        <w:spacing w:after="0"/>
      </w:pPr>
    </w:p>
    <w:p w14:paraId="683066F4" w14:textId="77777777" w:rsidR="00684039" w:rsidRDefault="006F0E86">
      <w:pPr>
        <w:spacing w:after="0"/>
      </w:pPr>
      <w:r>
        <w:rPr>
          <w:rFonts w:ascii="Arial" w:hAnsi="Arial"/>
          <w:color w:val="5D7284"/>
        </w:rPr>
        <w:t>06:36</w:t>
      </w:r>
    </w:p>
    <w:p w14:paraId="23EA8AB0" w14:textId="1228EB4A" w:rsidR="00684039" w:rsidRDefault="00EB0A63">
      <w:pPr>
        <w:spacing w:after="0"/>
      </w:pPr>
      <w:r>
        <w:rPr>
          <w:rFonts w:ascii="Arial" w:hAnsi="Arial"/>
        </w:rPr>
        <w:t xml:space="preserve">M: </w:t>
      </w:r>
      <w:r w:rsidR="006F0E86">
        <w:rPr>
          <w:rFonts w:ascii="Arial" w:hAnsi="Arial"/>
        </w:rPr>
        <w:t>Yeah. So basically, as you can see all of this post</w:t>
      </w:r>
      <w:r w:rsidR="009C6820">
        <w:rPr>
          <w:rFonts w:ascii="Arial" w:hAnsi="Arial"/>
        </w:rPr>
        <w:t>s</w:t>
      </w:r>
      <w:r w:rsidR="006F0E86">
        <w:rPr>
          <w:rFonts w:ascii="Arial" w:hAnsi="Arial"/>
        </w:rPr>
        <w:t xml:space="preserve"> </w:t>
      </w:r>
      <w:r w:rsidR="009C6820">
        <w:rPr>
          <w:rFonts w:ascii="Arial" w:hAnsi="Arial"/>
        </w:rPr>
        <w:t>are</w:t>
      </w:r>
      <w:r w:rsidR="006F0E86">
        <w:rPr>
          <w:rFonts w:ascii="Arial" w:hAnsi="Arial"/>
        </w:rPr>
        <w:t xml:space="preserve"> here, okay. So these people come from this place. Also, there is another functionality, which is </w:t>
      </w:r>
      <w:r w:rsidR="005E2DAF">
        <w:rPr>
          <w:rFonts w:ascii="Arial" w:hAnsi="Arial"/>
        </w:rPr>
        <w:t xml:space="preserve">- </w:t>
      </w:r>
      <w:r w:rsidR="006F0E86">
        <w:rPr>
          <w:rFonts w:ascii="Arial" w:hAnsi="Arial"/>
        </w:rPr>
        <w:t>personal</w:t>
      </w:r>
      <w:r w:rsidR="005E2DAF">
        <w:rPr>
          <w:rFonts w:ascii="Arial" w:hAnsi="Arial"/>
        </w:rPr>
        <w:t>.</w:t>
      </w:r>
      <w:r w:rsidR="006F0E86">
        <w:rPr>
          <w:rFonts w:ascii="Arial" w:hAnsi="Arial"/>
        </w:rPr>
        <w:t xml:space="preserve"> for example, I interact with two posts, right? So if I click on this</w:t>
      </w:r>
      <w:r w:rsidR="00316E09">
        <w:rPr>
          <w:rFonts w:ascii="Arial" w:hAnsi="Arial"/>
        </w:rPr>
        <w:t>, it kind of</w:t>
      </w:r>
      <w:r w:rsidR="006F0E86">
        <w:rPr>
          <w:rFonts w:ascii="Arial" w:hAnsi="Arial"/>
        </w:rPr>
        <w:t xml:space="preserve"> shows me, which </w:t>
      </w:r>
      <w:r w:rsidR="0011676C">
        <w:rPr>
          <w:rFonts w:ascii="Arial" w:hAnsi="Arial"/>
        </w:rPr>
        <w:t xml:space="preserve">areas </w:t>
      </w:r>
      <w:r w:rsidR="006F0E86">
        <w:rPr>
          <w:rFonts w:ascii="Arial" w:hAnsi="Arial"/>
        </w:rPr>
        <w:t>of the world I interact</w:t>
      </w:r>
      <w:r w:rsidR="0012095C">
        <w:rPr>
          <w:rFonts w:ascii="Arial" w:hAnsi="Arial"/>
        </w:rPr>
        <w:t>ed</w:t>
      </w:r>
      <w:r w:rsidR="006F0E86">
        <w:rPr>
          <w:rFonts w:ascii="Arial" w:hAnsi="Arial"/>
        </w:rPr>
        <w:t xml:space="preserve"> with</w:t>
      </w:r>
      <w:r w:rsidR="00834DBD">
        <w:rPr>
          <w:rFonts w:ascii="Arial" w:hAnsi="Arial"/>
        </w:rPr>
        <w:t>. You</w:t>
      </w:r>
      <w:r w:rsidR="006F0E86">
        <w:rPr>
          <w:rFonts w:ascii="Arial" w:hAnsi="Arial"/>
        </w:rPr>
        <w:t xml:space="preserve"> can hover over them. So basically see that there are 21 posters</w:t>
      </w:r>
      <w:r w:rsidR="00834DBD">
        <w:rPr>
          <w:rFonts w:ascii="Arial" w:hAnsi="Arial"/>
        </w:rPr>
        <w:t xml:space="preserve"> on Seoul</w:t>
      </w:r>
      <w:r w:rsidR="006F0E86">
        <w:rPr>
          <w:rFonts w:ascii="Arial" w:hAnsi="Arial"/>
        </w:rPr>
        <w:t xml:space="preserve">, </w:t>
      </w:r>
      <w:r w:rsidR="00834DBD">
        <w:rPr>
          <w:rFonts w:ascii="Arial" w:hAnsi="Arial"/>
        </w:rPr>
        <w:t xml:space="preserve">but you interacted with 2. </w:t>
      </w:r>
    </w:p>
    <w:p w14:paraId="77D758ED" w14:textId="77777777" w:rsidR="00684039" w:rsidRDefault="00684039">
      <w:pPr>
        <w:spacing w:after="0"/>
      </w:pPr>
    </w:p>
    <w:p w14:paraId="1B7B77E2" w14:textId="77777777" w:rsidR="00684039" w:rsidRDefault="006F0E86">
      <w:pPr>
        <w:spacing w:after="0"/>
      </w:pPr>
      <w:r>
        <w:rPr>
          <w:rFonts w:ascii="Arial" w:hAnsi="Arial"/>
          <w:color w:val="5D7284"/>
        </w:rPr>
        <w:t>07:02</w:t>
      </w:r>
    </w:p>
    <w:p w14:paraId="6AB2CF46" w14:textId="7A90DCC6" w:rsidR="00684039" w:rsidRDefault="007223D0">
      <w:pPr>
        <w:spacing w:after="0"/>
      </w:pPr>
      <w:r>
        <w:rPr>
          <w:rFonts w:ascii="Arial" w:hAnsi="Arial"/>
        </w:rPr>
        <w:t xml:space="preserve">P4: </w:t>
      </w:r>
      <w:r w:rsidR="006F0E86">
        <w:rPr>
          <w:rFonts w:ascii="Arial" w:hAnsi="Arial"/>
        </w:rPr>
        <w:t>I like this feature.</w:t>
      </w:r>
    </w:p>
    <w:p w14:paraId="68C696C8" w14:textId="77777777" w:rsidR="00684039" w:rsidRDefault="00684039">
      <w:pPr>
        <w:spacing w:after="0"/>
      </w:pPr>
    </w:p>
    <w:p w14:paraId="25935525" w14:textId="77777777" w:rsidR="00684039" w:rsidRDefault="006F0E86">
      <w:pPr>
        <w:spacing w:after="0"/>
      </w:pPr>
      <w:r>
        <w:rPr>
          <w:rFonts w:ascii="Arial" w:hAnsi="Arial"/>
          <w:color w:val="5D7284"/>
        </w:rPr>
        <w:t>07:05</w:t>
      </w:r>
    </w:p>
    <w:p w14:paraId="203621CB" w14:textId="0ECFD867" w:rsidR="00684039" w:rsidRDefault="002D62AF">
      <w:pPr>
        <w:spacing w:after="0"/>
      </w:pPr>
      <w:r>
        <w:rPr>
          <w:rFonts w:ascii="Arial" w:hAnsi="Arial"/>
        </w:rPr>
        <w:t xml:space="preserve">M: </w:t>
      </w:r>
      <w:r w:rsidR="006F0E86">
        <w:rPr>
          <w:rFonts w:ascii="Arial" w:hAnsi="Arial"/>
        </w:rPr>
        <w:t xml:space="preserve">So these are kind of like the features that we have. So I would want you to basically yeah, just look at the posts and the content. </w:t>
      </w:r>
      <w:r w:rsidR="007320C3">
        <w:rPr>
          <w:rFonts w:ascii="Arial" w:hAnsi="Arial"/>
        </w:rPr>
        <w:t>A</w:t>
      </w:r>
      <w:r w:rsidR="00C42FD3">
        <w:rPr>
          <w:rFonts w:ascii="Arial" w:hAnsi="Arial"/>
        </w:rPr>
        <w:t>nd</w:t>
      </w:r>
      <w:r w:rsidR="007320C3">
        <w:rPr>
          <w:rFonts w:ascii="Arial" w:hAnsi="Arial"/>
        </w:rPr>
        <w:t xml:space="preserve"> </w:t>
      </w:r>
      <w:r w:rsidR="006F0E86">
        <w:rPr>
          <w:rFonts w:ascii="Arial" w:hAnsi="Arial"/>
        </w:rPr>
        <w:t>interact with them as you want to</w:t>
      </w:r>
      <w:r w:rsidR="006F04ED">
        <w:rPr>
          <w:rFonts w:ascii="Arial" w:hAnsi="Arial"/>
        </w:rPr>
        <w:t xml:space="preserve">. </w:t>
      </w:r>
      <w:r w:rsidR="00945D57">
        <w:rPr>
          <w:rFonts w:ascii="Arial" w:hAnsi="Arial"/>
        </w:rPr>
        <w:t>Completely up to you.</w:t>
      </w:r>
    </w:p>
    <w:p w14:paraId="57BB28CF" w14:textId="77777777" w:rsidR="00684039" w:rsidRDefault="00684039">
      <w:pPr>
        <w:spacing w:after="0"/>
      </w:pPr>
    </w:p>
    <w:p w14:paraId="421972A7" w14:textId="77777777" w:rsidR="00684039" w:rsidRDefault="006F0E86">
      <w:pPr>
        <w:spacing w:after="0"/>
      </w:pPr>
      <w:r>
        <w:rPr>
          <w:rFonts w:ascii="Arial" w:hAnsi="Arial"/>
          <w:color w:val="5D7284"/>
        </w:rPr>
        <w:t>07:20</w:t>
      </w:r>
    </w:p>
    <w:p w14:paraId="65504842" w14:textId="151253B6" w:rsidR="00684039" w:rsidRDefault="00C776CA">
      <w:pPr>
        <w:spacing w:after="0"/>
      </w:pPr>
      <w:r>
        <w:rPr>
          <w:rFonts w:ascii="Arial" w:hAnsi="Arial"/>
        </w:rPr>
        <w:t xml:space="preserve">P4: I can </w:t>
      </w:r>
      <w:r w:rsidR="006F0E86">
        <w:rPr>
          <w:rFonts w:ascii="Arial" w:hAnsi="Arial"/>
        </w:rPr>
        <w:t>hopefully rate</w:t>
      </w:r>
      <w:r w:rsidR="00E15CAE">
        <w:rPr>
          <w:rFonts w:ascii="Arial" w:hAnsi="Arial"/>
        </w:rPr>
        <w:t xml:space="preserve"> them, right?</w:t>
      </w:r>
      <w:r w:rsidR="006F0E86">
        <w:rPr>
          <w:rFonts w:ascii="Arial" w:hAnsi="Arial"/>
        </w:rPr>
        <w:t>.</w:t>
      </w:r>
    </w:p>
    <w:p w14:paraId="53F0F2C7" w14:textId="77777777" w:rsidR="00684039" w:rsidRDefault="00684039">
      <w:pPr>
        <w:spacing w:after="0"/>
      </w:pPr>
    </w:p>
    <w:p w14:paraId="5D9E9E39" w14:textId="77777777" w:rsidR="00684039" w:rsidRDefault="006F0E86">
      <w:pPr>
        <w:spacing w:after="0"/>
      </w:pPr>
      <w:r>
        <w:rPr>
          <w:rFonts w:ascii="Arial" w:hAnsi="Arial"/>
          <w:color w:val="5D7284"/>
        </w:rPr>
        <w:t>07:22</w:t>
      </w:r>
    </w:p>
    <w:p w14:paraId="2928DA0F" w14:textId="6F8D3267" w:rsidR="00684039" w:rsidRDefault="00E15CAE">
      <w:pPr>
        <w:spacing w:after="0"/>
      </w:pPr>
      <w:r>
        <w:rPr>
          <w:rFonts w:ascii="Arial" w:hAnsi="Arial"/>
        </w:rPr>
        <w:t xml:space="preserve">M: </w:t>
      </w:r>
      <w:r w:rsidR="006F0E86">
        <w:rPr>
          <w:rFonts w:ascii="Arial" w:hAnsi="Arial"/>
        </w:rPr>
        <w:t>Yeah, totally up to you. Okay, so however you want to interact with them. Would you like a mouse?</w:t>
      </w:r>
    </w:p>
    <w:p w14:paraId="1F4233C3" w14:textId="77777777" w:rsidR="00684039" w:rsidRDefault="00684039">
      <w:pPr>
        <w:spacing w:after="0"/>
      </w:pPr>
    </w:p>
    <w:p w14:paraId="49C8902A" w14:textId="77777777" w:rsidR="00684039" w:rsidRDefault="006F0E86">
      <w:pPr>
        <w:spacing w:after="0"/>
      </w:pPr>
      <w:r>
        <w:rPr>
          <w:rFonts w:ascii="Arial" w:hAnsi="Arial"/>
          <w:color w:val="5D7284"/>
        </w:rPr>
        <w:t>07:48</w:t>
      </w:r>
    </w:p>
    <w:p w14:paraId="1707C34E" w14:textId="3F400115" w:rsidR="00B22D2A" w:rsidRDefault="00B22D2A">
      <w:pPr>
        <w:spacing w:after="0"/>
        <w:rPr>
          <w:rFonts w:ascii="Arial" w:hAnsi="Arial"/>
        </w:rPr>
      </w:pPr>
      <w:r>
        <w:rPr>
          <w:rFonts w:ascii="Arial" w:hAnsi="Arial"/>
        </w:rPr>
        <w:t xml:space="preserve">P4: </w:t>
      </w:r>
      <w:r w:rsidR="006F0E86">
        <w:rPr>
          <w:rFonts w:ascii="Arial" w:hAnsi="Arial"/>
        </w:rPr>
        <w:t xml:space="preserve">Oh, yeah, that would be great. </w:t>
      </w:r>
    </w:p>
    <w:p w14:paraId="602D7F32" w14:textId="77777777" w:rsidR="00B22D2A" w:rsidRDefault="00B22D2A">
      <w:pPr>
        <w:spacing w:after="0"/>
        <w:rPr>
          <w:rFonts w:ascii="Arial" w:hAnsi="Arial"/>
        </w:rPr>
      </w:pPr>
    </w:p>
    <w:p w14:paraId="2E4F6A4F" w14:textId="6EC4CB9D" w:rsidR="00684039" w:rsidRDefault="00B22D2A">
      <w:pPr>
        <w:spacing w:after="0"/>
        <w:rPr>
          <w:rFonts w:ascii="Arial" w:hAnsi="Arial"/>
        </w:rPr>
      </w:pPr>
      <w:r>
        <w:rPr>
          <w:rFonts w:ascii="Arial" w:hAnsi="Arial"/>
        </w:rPr>
        <w:t xml:space="preserve">P4: </w:t>
      </w:r>
      <w:r w:rsidR="006F0E86">
        <w:rPr>
          <w:rFonts w:ascii="Arial" w:hAnsi="Arial"/>
        </w:rPr>
        <w:t>This one is particularly hard to respond to</w:t>
      </w:r>
      <w:r w:rsidR="000A7407">
        <w:rPr>
          <w:rFonts w:ascii="Arial" w:hAnsi="Arial"/>
        </w:rPr>
        <w:t>.</w:t>
      </w:r>
      <w:r w:rsidR="006F0E86">
        <w:rPr>
          <w:rFonts w:ascii="Arial" w:hAnsi="Arial"/>
        </w:rPr>
        <w:t xml:space="preserve"> </w:t>
      </w:r>
      <w:r w:rsidR="000A7407">
        <w:rPr>
          <w:rFonts w:ascii="Arial" w:hAnsi="Arial"/>
        </w:rPr>
        <w:t>L</w:t>
      </w:r>
      <w:r w:rsidR="006F0E86">
        <w:rPr>
          <w:rFonts w:ascii="Arial" w:hAnsi="Arial"/>
        </w:rPr>
        <w:t>ike I don't like this I don't like that this is happening but I don't know if like I don't want to like it but like what does not liking it me</w:t>
      </w:r>
      <w:r w:rsidR="000A7407">
        <w:rPr>
          <w:rFonts w:ascii="Arial" w:hAnsi="Arial"/>
        </w:rPr>
        <w:t>an,</w:t>
      </w:r>
      <w:r w:rsidR="006F0E86">
        <w:rPr>
          <w:rFonts w:ascii="Arial" w:hAnsi="Arial"/>
        </w:rPr>
        <w:t xml:space="preserve"> like liking it am I liking that this is happening disliking it am I down</w:t>
      </w:r>
      <w:r w:rsidR="00265629">
        <w:rPr>
          <w:rFonts w:ascii="Arial" w:hAnsi="Arial"/>
        </w:rPr>
        <w:t>vot</w:t>
      </w:r>
      <w:r w:rsidR="00B065B7">
        <w:rPr>
          <w:rFonts w:ascii="Arial" w:hAnsi="Arial"/>
        </w:rPr>
        <w:t>i</w:t>
      </w:r>
      <w:r w:rsidR="006F0E86">
        <w:rPr>
          <w:rFonts w:ascii="Arial" w:hAnsi="Arial"/>
        </w:rPr>
        <w:t xml:space="preserve">ng it so that other people don't see it like I want people to see it </w:t>
      </w:r>
      <w:r w:rsidR="000A7407">
        <w:rPr>
          <w:rFonts w:ascii="Arial" w:hAnsi="Arial"/>
        </w:rPr>
        <w:t xml:space="preserve">but </w:t>
      </w:r>
      <w:r w:rsidR="006F0E86">
        <w:rPr>
          <w:rFonts w:ascii="Arial" w:hAnsi="Arial"/>
        </w:rPr>
        <w:t>I don't feel good liking it</w:t>
      </w:r>
      <w:r w:rsidR="000A7407">
        <w:rPr>
          <w:rFonts w:ascii="Arial" w:hAnsi="Arial"/>
        </w:rPr>
        <w:t xml:space="preserve">. </w:t>
      </w:r>
    </w:p>
    <w:p w14:paraId="1BA0AB26" w14:textId="7DD28DB8" w:rsidR="002F0E7E" w:rsidRDefault="002F0E7E">
      <w:pPr>
        <w:spacing w:after="0"/>
        <w:rPr>
          <w:rFonts w:ascii="Arial" w:hAnsi="Arial"/>
        </w:rPr>
      </w:pPr>
    </w:p>
    <w:p w14:paraId="334DF655" w14:textId="216C39E0" w:rsidR="002F0E7E" w:rsidRDefault="002F0E7E">
      <w:pPr>
        <w:spacing w:after="0"/>
      </w:pPr>
      <w:r>
        <w:rPr>
          <w:rFonts w:ascii="Arial" w:hAnsi="Arial"/>
        </w:rPr>
        <w:t>M: How about the colors?</w:t>
      </w:r>
    </w:p>
    <w:p w14:paraId="1D2DAF51" w14:textId="77777777" w:rsidR="002F0E7E" w:rsidRDefault="002F0E7E">
      <w:pPr>
        <w:spacing w:after="0"/>
      </w:pPr>
    </w:p>
    <w:p w14:paraId="2EB66240" w14:textId="77777777" w:rsidR="00684039" w:rsidRDefault="006F0E86">
      <w:pPr>
        <w:spacing w:after="0"/>
      </w:pPr>
      <w:r>
        <w:rPr>
          <w:rFonts w:ascii="Arial" w:hAnsi="Arial"/>
          <w:color w:val="5D7284"/>
        </w:rPr>
        <w:t>10:58</w:t>
      </w:r>
    </w:p>
    <w:p w14:paraId="25E3EFE4" w14:textId="550C05B7" w:rsidR="00684039" w:rsidRDefault="000248AB">
      <w:pPr>
        <w:spacing w:after="0"/>
      </w:pPr>
      <w:r>
        <w:rPr>
          <w:rFonts w:ascii="Arial" w:hAnsi="Arial"/>
        </w:rPr>
        <w:t xml:space="preserve">P4: </w:t>
      </w:r>
      <w:r w:rsidR="002F0E7E">
        <w:rPr>
          <w:rFonts w:ascii="Arial" w:hAnsi="Arial"/>
        </w:rPr>
        <w:t>C</w:t>
      </w:r>
      <w:r w:rsidR="006F0E86">
        <w:rPr>
          <w:rFonts w:ascii="Arial" w:hAnsi="Arial"/>
        </w:rPr>
        <w:t xml:space="preserve">olors red I don't like it </w:t>
      </w:r>
      <w:proofErr w:type="spellStart"/>
      <w:r w:rsidR="006F0E86">
        <w:rPr>
          <w:rFonts w:ascii="Arial" w:hAnsi="Arial"/>
        </w:rPr>
        <w:t>it</w:t>
      </w:r>
      <w:proofErr w:type="spellEnd"/>
      <w:r w:rsidR="006F0E86">
        <w:rPr>
          <w:rFonts w:ascii="Arial" w:hAnsi="Arial"/>
        </w:rPr>
        <w:t xml:space="preserve"> makes me angry </w:t>
      </w:r>
      <w:r w:rsidR="007272E3">
        <w:rPr>
          <w:rFonts w:ascii="Arial" w:hAnsi="Arial"/>
        </w:rPr>
        <w:t>yeah,</w:t>
      </w:r>
      <w:r w:rsidR="006F0E86">
        <w:rPr>
          <w:rFonts w:ascii="Arial" w:hAnsi="Arial"/>
        </w:rPr>
        <w:t xml:space="preserve"> but red is like overused also like whenever I think something a scam and also </w:t>
      </w:r>
      <w:r w:rsidR="00AF0F4E">
        <w:rPr>
          <w:rFonts w:ascii="Arial" w:hAnsi="Arial"/>
        </w:rPr>
        <w:t>mark it as red.</w:t>
      </w:r>
      <w:r w:rsidR="006F0E86">
        <w:rPr>
          <w:rFonts w:ascii="Arial" w:hAnsi="Arial"/>
        </w:rPr>
        <w:t xml:space="preserve"> </w:t>
      </w:r>
      <w:r w:rsidR="00AF0F4E">
        <w:rPr>
          <w:rFonts w:ascii="Arial" w:hAnsi="Arial"/>
        </w:rPr>
        <w:t>A</w:t>
      </w:r>
      <w:r w:rsidR="006F0E86">
        <w:rPr>
          <w:rFonts w:ascii="Arial" w:hAnsi="Arial"/>
        </w:rPr>
        <w:t>ng</w:t>
      </w:r>
      <w:r w:rsidR="00AF0F4E">
        <w:rPr>
          <w:rFonts w:ascii="Arial" w:hAnsi="Arial"/>
        </w:rPr>
        <w:t>er</w:t>
      </w:r>
      <w:r w:rsidR="006F0E86">
        <w:rPr>
          <w:rFonts w:ascii="Arial" w:hAnsi="Arial"/>
        </w:rPr>
        <w:t xml:space="preserve"> as well as scam</w:t>
      </w:r>
      <w:r w:rsidR="00AF0F4E">
        <w:rPr>
          <w:rFonts w:ascii="Arial" w:hAnsi="Arial"/>
        </w:rPr>
        <w:t xml:space="preserve">. </w:t>
      </w:r>
    </w:p>
    <w:p w14:paraId="3476D1F9" w14:textId="77777777" w:rsidR="00684039" w:rsidRDefault="00684039">
      <w:pPr>
        <w:spacing w:after="0"/>
      </w:pPr>
    </w:p>
    <w:p w14:paraId="4D62169F" w14:textId="77777777" w:rsidR="00684039" w:rsidRDefault="006F0E86">
      <w:pPr>
        <w:spacing w:after="0"/>
      </w:pPr>
      <w:r>
        <w:rPr>
          <w:rFonts w:ascii="Arial" w:hAnsi="Arial"/>
          <w:color w:val="5D7284"/>
        </w:rPr>
        <w:t>11:22</w:t>
      </w:r>
    </w:p>
    <w:p w14:paraId="470AB172" w14:textId="09685836" w:rsidR="00684039" w:rsidRDefault="000248AB">
      <w:pPr>
        <w:spacing w:after="0"/>
      </w:pPr>
      <w:r>
        <w:rPr>
          <w:rFonts w:ascii="Arial" w:hAnsi="Arial"/>
        </w:rPr>
        <w:t xml:space="preserve">M: </w:t>
      </w:r>
      <w:r w:rsidR="003A56A5">
        <w:rPr>
          <w:rFonts w:ascii="Arial" w:hAnsi="Arial"/>
        </w:rPr>
        <w:t>So,</w:t>
      </w:r>
      <w:r w:rsidR="006F0E86">
        <w:rPr>
          <w:rFonts w:ascii="Arial" w:hAnsi="Arial"/>
        </w:rPr>
        <w:t xml:space="preserve"> at this point. </w:t>
      </w:r>
      <w:r w:rsidR="003A56A5">
        <w:rPr>
          <w:rFonts w:ascii="Arial" w:hAnsi="Arial"/>
        </w:rPr>
        <w:t>Could</w:t>
      </w:r>
      <w:r w:rsidR="006F0E86">
        <w:rPr>
          <w:rFonts w:ascii="Arial" w:hAnsi="Arial"/>
        </w:rPr>
        <w:t xml:space="preserve"> you please just is there any way for you to find out like a ballpark estimation of people from how many countries have you interacted with</w:t>
      </w:r>
    </w:p>
    <w:p w14:paraId="00463A89" w14:textId="77777777" w:rsidR="00684039" w:rsidRDefault="00684039">
      <w:pPr>
        <w:spacing w:after="0"/>
      </w:pPr>
    </w:p>
    <w:p w14:paraId="21403E43" w14:textId="77777777" w:rsidR="00684039" w:rsidRDefault="006F0E86">
      <w:pPr>
        <w:spacing w:after="0"/>
      </w:pPr>
      <w:r>
        <w:rPr>
          <w:rFonts w:ascii="Arial" w:hAnsi="Arial"/>
          <w:color w:val="5D7284"/>
        </w:rPr>
        <w:t>11:41</w:t>
      </w:r>
    </w:p>
    <w:p w14:paraId="38A1556D" w14:textId="055264C0" w:rsidR="00684039" w:rsidRDefault="000248AB">
      <w:pPr>
        <w:spacing w:after="0"/>
      </w:pPr>
      <w:r>
        <w:rPr>
          <w:rFonts w:ascii="Arial" w:hAnsi="Arial"/>
        </w:rPr>
        <w:t xml:space="preserve">P4: </w:t>
      </w:r>
      <w:r w:rsidR="006F0E86">
        <w:rPr>
          <w:rFonts w:ascii="Arial" w:hAnsi="Arial"/>
        </w:rPr>
        <w:t>I mean sure I can click on this and find out should I do that</w:t>
      </w:r>
      <w:r w:rsidR="009E27B7">
        <w:rPr>
          <w:rFonts w:ascii="Arial" w:hAnsi="Arial"/>
        </w:rPr>
        <w:t>? F</w:t>
      </w:r>
      <w:r w:rsidR="006F0E86">
        <w:rPr>
          <w:rFonts w:ascii="Arial" w:hAnsi="Arial"/>
        </w:rPr>
        <w:t>ive countries five countries that</w:t>
      </w:r>
      <w:r w:rsidR="00921316">
        <w:rPr>
          <w:rFonts w:ascii="Arial" w:hAnsi="Arial"/>
        </w:rPr>
        <w:t>…</w:t>
      </w:r>
    </w:p>
    <w:p w14:paraId="20570A98" w14:textId="77777777" w:rsidR="00684039" w:rsidRDefault="00684039">
      <w:pPr>
        <w:spacing w:after="0"/>
      </w:pPr>
    </w:p>
    <w:p w14:paraId="463E3472" w14:textId="77777777" w:rsidR="00684039" w:rsidRDefault="006F0E86">
      <w:pPr>
        <w:spacing w:after="0"/>
      </w:pPr>
      <w:r>
        <w:rPr>
          <w:rFonts w:ascii="Arial" w:hAnsi="Arial"/>
          <w:color w:val="5D7284"/>
        </w:rPr>
        <w:t>12:00</w:t>
      </w:r>
    </w:p>
    <w:p w14:paraId="5B6EE157" w14:textId="35D9E7EC" w:rsidR="00684039" w:rsidRDefault="00F51147">
      <w:pPr>
        <w:spacing w:after="0"/>
      </w:pPr>
      <w:r>
        <w:rPr>
          <w:rFonts w:ascii="Arial" w:hAnsi="Arial"/>
        </w:rPr>
        <w:t xml:space="preserve">M: </w:t>
      </w:r>
      <w:r w:rsidR="00E954F7">
        <w:rPr>
          <w:rFonts w:ascii="Arial" w:hAnsi="Arial"/>
        </w:rPr>
        <w:t>L</w:t>
      </w:r>
      <w:r w:rsidR="006F0E86">
        <w:rPr>
          <w:rFonts w:ascii="Arial" w:hAnsi="Arial"/>
        </w:rPr>
        <w:t xml:space="preserve">et's go back. Also, if I asked you like how many people </w:t>
      </w:r>
      <w:r w:rsidR="00CC7DBE">
        <w:rPr>
          <w:rFonts w:ascii="Arial" w:hAnsi="Arial"/>
        </w:rPr>
        <w:t>you</w:t>
      </w:r>
      <w:r w:rsidR="006F0E86">
        <w:rPr>
          <w:rFonts w:ascii="Arial" w:hAnsi="Arial"/>
        </w:rPr>
        <w:t xml:space="preserve"> interact</w:t>
      </w:r>
      <w:r w:rsidR="00CC7DBE">
        <w:rPr>
          <w:rFonts w:ascii="Arial" w:hAnsi="Arial"/>
        </w:rPr>
        <w:t>ed with?</w:t>
      </w:r>
    </w:p>
    <w:p w14:paraId="47C79DF9" w14:textId="77777777" w:rsidR="00684039" w:rsidRDefault="00684039">
      <w:pPr>
        <w:spacing w:after="0"/>
      </w:pPr>
    </w:p>
    <w:p w14:paraId="50042B5A" w14:textId="77777777" w:rsidR="00684039" w:rsidRDefault="006F0E86">
      <w:pPr>
        <w:spacing w:after="0"/>
      </w:pPr>
      <w:r>
        <w:rPr>
          <w:rFonts w:ascii="Arial" w:hAnsi="Arial"/>
          <w:color w:val="5D7284"/>
        </w:rPr>
        <w:t>12:07</w:t>
      </w:r>
    </w:p>
    <w:p w14:paraId="4B0009FD" w14:textId="6AB37589" w:rsidR="00684039" w:rsidRDefault="007867E0">
      <w:pPr>
        <w:spacing w:after="0"/>
      </w:pPr>
      <w:r>
        <w:rPr>
          <w:rFonts w:ascii="Arial" w:hAnsi="Arial"/>
        </w:rPr>
        <w:t xml:space="preserve">P4: </w:t>
      </w:r>
      <w:r w:rsidR="00075F44">
        <w:rPr>
          <w:rFonts w:ascii="Arial" w:hAnsi="Arial"/>
        </w:rPr>
        <w:t>W</w:t>
      </w:r>
      <w:r w:rsidR="006F0E86">
        <w:rPr>
          <w:rFonts w:ascii="Arial" w:hAnsi="Arial"/>
        </w:rPr>
        <w:t xml:space="preserve">ith maybe four or five, four or five people and since I was since I'm taking a class on Bitcoin, like I spent a lot of </w:t>
      </w:r>
      <w:r w:rsidR="00076CB6">
        <w:rPr>
          <w:rFonts w:ascii="Arial" w:hAnsi="Arial"/>
        </w:rPr>
        <w:t xml:space="preserve">time </w:t>
      </w:r>
      <w:r w:rsidR="006F0E86">
        <w:rPr>
          <w:rFonts w:ascii="Arial" w:hAnsi="Arial"/>
        </w:rPr>
        <w:t>actually going through this actually</w:t>
      </w:r>
      <w:r w:rsidR="00BB6C1B">
        <w:rPr>
          <w:rFonts w:ascii="Arial" w:hAnsi="Arial"/>
        </w:rPr>
        <w:t xml:space="preserve">. </w:t>
      </w:r>
    </w:p>
    <w:p w14:paraId="5B8C1722" w14:textId="77777777" w:rsidR="00684039" w:rsidRDefault="00684039">
      <w:pPr>
        <w:spacing w:after="0"/>
      </w:pPr>
    </w:p>
    <w:p w14:paraId="28606698" w14:textId="77777777" w:rsidR="00684039" w:rsidRDefault="006F0E86">
      <w:pPr>
        <w:spacing w:after="0"/>
      </w:pPr>
      <w:r>
        <w:rPr>
          <w:rFonts w:ascii="Arial" w:hAnsi="Arial"/>
          <w:color w:val="5D7284"/>
        </w:rPr>
        <w:t>12:26</w:t>
      </w:r>
    </w:p>
    <w:p w14:paraId="154C96A2" w14:textId="38DC9E51" w:rsidR="00684039" w:rsidRDefault="00BB6C1B">
      <w:pPr>
        <w:spacing w:after="0"/>
      </w:pPr>
      <w:r>
        <w:rPr>
          <w:rFonts w:ascii="Arial" w:hAnsi="Arial"/>
        </w:rPr>
        <w:t>M: G</w:t>
      </w:r>
      <w:r w:rsidR="006F0E86">
        <w:rPr>
          <w:rFonts w:ascii="Arial" w:hAnsi="Arial"/>
        </w:rPr>
        <w:t>ot it. Thanks so much. So that was like the first part of it.</w:t>
      </w:r>
    </w:p>
    <w:p w14:paraId="363B8E48" w14:textId="77777777" w:rsidR="00684039" w:rsidRDefault="00684039">
      <w:pPr>
        <w:spacing w:after="0"/>
      </w:pPr>
    </w:p>
    <w:p w14:paraId="25CE3A4C" w14:textId="77777777" w:rsidR="00684039" w:rsidRDefault="006F0E86">
      <w:pPr>
        <w:spacing w:after="0"/>
      </w:pPr>
      <w:r>
        <w:rPr>
          <w:rFonts w:ascii="Arial" w:hAnsi="Arial"/>
          <w:color w:val="5D7284"/>
        </w:rPr>
        <w:t>12:30</w:t>
      </w:r>
    </w:p>
    <w:p w14:paraId="739F3CCA" w14:textId="69F1418E" w:rsidR="00684039" w:rsidRDefault="00C76D17">
      <w:pPr>
        <w:spacing w:after="0"/>
      </w:pPr>
      <w:r>
        <w:rPr>
          <w:rFonts w:ascii="Arial" w:hAnsi="Arial"/>
        </w:rPr>
        <w:t xml:space="preserve">P4: </w:t>
      </w:r>
      <w:r w:rsidR="006F0E86">
        <w:rPr>
          <w:rFonts w:ascii="Arial" w:hAnsi="Arial"/>
        </w:rPr>
        <w:t>Okay</w:t>
      </w:r>
      <w:r>
        <w:rPr>
          <w:rFonts w:ascii="Arial" w:hAnsi="Arial"/>
        </w:rPr>
        <w:t xml:space="preserve">. </w:t>
      </w:r>
    </w:p>
    <w:p w14:paraId="3EEC00A7" w14:textId="77777777" w:rsidR="00684039" w:rsidRDefault="00684039">
      <w:pPr>
        <w:spacing w:after="0"/>
      </w:pPr>
    </w:p>
    <w:p w14:paraId="7EE1D677" w14:textId="77777777" w:rsidR="00684039" w:rsidRDefault="006F0E86">
      <w:pPr>
        <w:spacing w:after="0"/>
      </w:pPr>
      <w:r>
        <w:rPr>
          <w:rFonts w:ascii="Arial" w:hAnsi="Arial"/>
          <w:color w:val="5D7284"/>
        </w:rPr>
        <w:t>12:39</w:t>
      </w:r>
    </w:p>
    <w:p w14:paraId="38ED7E3B" w14:textId="01303427" w:rsidR="00684039" w:rsidRDefault="00AD0AE7">
      <w:pPr>
        <w:spacing w:after="0"/>
      </w:pPr>
      <w:r>
        <w:rPr>
          <w:rFonts w:ascii="Arial" w:hAnsi="Arial"/>
        </w:rPr>
        <w:t>M: T</w:t>
      </w:r>
      <w:r w:rsidR="006F0E86">
        <w:rPr>
          <w:rFonts w:ascii="Arial" w:hAnsi="Arial"/>
        </w:rPr>
        <w:t>he second tool that we have is this</w:t>
      </w:r>
      <w:r w:rsidR="00470BEF">
        <w:rPr>
          <w:rFonts w:ascii="Arial" w:hAnsi="Arial"/>
        </w:rPr>
        <w:t>.</w:t>
      </w:r>
      <w:r w:rsidR="006F0E86">
        <w:rPr>
          <w:rFonts w:ascii="Arial" w:hAnsi="Arial"/>
        </w:rPr>
        <w:t xml:space="preserve"> </w:t>
      </w:r>
      <w:r w:rsidR="00755227">
        <w:rPr>
          <w:rFonts w:ascii="Arial" w:hAnsi="Arial"/>
        </w:rPr>
        <w:t>H</w:t>
      </w:r>
      <w:r w:rsidR="006F0E86">
        <w:rPr>
          <w:rFonts w:ascii="Arial" w:hAnsi="Arial"/>
        </w:rPr>
        <w:t xml:space="preserve">ere we </w:t>
      </w:r>
      <w:r w:rsidR="00021081">
        <w:rPr>
          <w:rFonts w:ascii="Arial" w:hAnsi="Arial"/>
        </w:rPr>
        <w:t xml:space="preserve">have one </w:t>
      </w:r>
      <w:r w:rsidR="006F0E86">
        <w:rPr>
          <w:rFonts w:ascii="Arial" w:hAnsi="Arial"/>
        </w:rPr>
        <w:t xml:space="preserve">interaction which is like it okay. So I would like </w:t>
      </w:r>
      <w:r w:rsidR="00715CB1">
        <w:rPr>
          <w:rFonts w:ascii="Arial" w:hAnsi="Arial"/>
        </w:rPr>
        <w:t>you</w:t>
      </w:r>
      <w:r w:rsidR="006F0E86">
        <w:rPr>
          <w:rFonts w:ascii="Arial" w:hAnsi="Arial"/>
        </w:rPr>
        <w:t xml:space="preserve"> to do the same </w:t>
      </w:r>
      <w:r w:rsidR="00AA5541">
        <w:rPr>
          <w:rFonts w:ascii="Arial" w:hAnsi="Arial"/>
        </w:rPr>
        <w:t>exercise.</w:t>
      </w:r>
      <w:r w:rsidR="006F0E86">
        <w:rPr>
          <w:rFonts w:ascii="Arial" w:hAnsi="Arial"/>
        </w:rPr>
        <w:t xml:space="preserve"> </w:t>
      </w:r>
      <w:r w:rsidR="00AA5541">
        <w:rPr>
          <w:rFonts w:ascii="Arial" w:hAnsi="Arial"/>
        </w:rPr>
        <w:t>B</w:t>
      </w:r>
      <w:r w:rsidR="006F0E86">
        <w:rPr>
          <w:rFonts w:ascii="Arial" w:hAnsi="Arial"/>
        </w:rPr>
        <w:t xml:space="preserve">asically </w:t>
      </w:r>
      <w:r w:rsidR="0036057E">
        <w:rPr>
          <w:rFonts w:ascii="Arial" w:hAnsi="Arial"/>
        </w:rPr>
        <w:t>j</w:t>
      </w:r>
      <w:r w:rsidR="006F0E86">
        <w:rPr>
          <w:rFonts w:ascii="Arial" w:hAnsi="Arial"/>
        </w:rPr>
        <w:t xml:space="preserve">ust going through </w:t>
      </w:r>
      <w:r w:rsidR="00446C76">
        <w:rPr>
          <w:rFonts w:ascii="Arial" w:hAnsi="Arial"/>
        </w:rPr>
        <w:t>the</w:t>
      </w:r>
      <w:r w:rsidR="006F0E86">
        <w:rPr>
          <w:rFonts w:ascii="Arial" w:hAnsi="Arial"/>
        </w:rPr>
        <w:t xml:space="preserve"> post</w:t>
      </w:r>
      <w:r w:rsidR="00446C76">
        <w:rPr>
          <w:rFonts w:ascii="Arial" w:hAnsi="Arial"/>
        </w:rPr>
        <w:t>s</w:t>
      </w:r>
      <w:r w:rsidR="006F0E86">
        <w:rPr>
          <w:rFonts w:ascii="Arial" w:hAnsi="Arial"/>
        </w:rPr>
        <w:t xml:space="preserve"> and interact with </w:t>
      </w:r>
      <w:r w:rsidR="00AB38EC">
        <w:rPr>
          <w:rFonts w:ascii="Arial" w:hAnsi="Arial"/>
        </w:rPr>
        <w:t>however</w:t>
      </w:r>
    </w:p>
    <w:p w14:paraId="0A105F99" w14:textId="77777777" w:rsidR="00684039" w:rsidRDefault="00684039">
      <w:pPr>
        <w:spacing w:after="0"/>
      </w:pPr>
    </w:p>
    <w:p w14:paraId="313032F8" w14:textId="77777777" w:rsidR="00684039" w:rsidRDefault="006F0E86">
      <w:pPr>
        <w:spacing w:after="0"/>
      </w:pPr>
      <w:r>
        <w:rPr>
          <w:rFonts w:ascii="Arial" w:hAnsi="Arial"/>
          <w:color w:val="5D7284"/>
        </w:rPr>
        <w:t>13:10</w:t>
      </w:r>
    </w:p>
    <w:p w14:paraId="0AE5CF5A" w14:textId="77777777" w:rsidR="00AB38EC" w:rsidRDefault="00AB38EC">
      <w:pPr>
        <w:spacing w:after="0"/>
        <w:rPr>
          <w:rFonts w:ascii="Arial" w:hAnsi="Arial"/>
        </w:rPr>
      </w:pPr>
      <w:r>
        <w:rPr>
          <w:rFonts w:ascii="Arial" w:hAnsi="Arial"/>
        </w:rPr>
        <w:t xml:space="preserve">You want to. </w:t>
      </w:r>
    </w:p>
    <w:p w14:paraId="02972287" w14:textId="77777777" w:rsidR="00AB38EC" w:rsidRDefault="00AB38EC">
      <w:pPr>
        <w:spacing w:after="0"/>
        <w:rPr>
          <w:rFonts w:ascii="Arial" w:hAnsi="Arial"/>
        </w:rPr>
      </w:pPr>
    </w:p>
    <w:p w14:paraId="21202B63" w14:textId="5B0843B1" w:rsidR="00684039" w:rsidRDefault="00AB38EC">
      <w:pPr>
        <w:spacing w:after="0"/>
        <w:rPr>
          <w:rFonts w:ascii="Arial" w:hAnsi="Arial"/>
        </w:rPr>
      </w:pPr>
      <w:r>
        <w:rPr>
          <w:rFonts w:ascii="Arial" w:hAnsi="Arial"/>
        </w:rPr>
        <w:t xml:space="preserve">P4: </w:t>
      </w:r>
      <w:r w:rsidR="008F19BB">
        <w:rPr>
          <w:rFonts w:ascii="Arial" w:hAnsi="Arial"/>
        </w:rPr>
        <w:t>B</w:t>
      </w:r>
      <w:r w:rsidR="006F0E86">
        <w:rPr>
          <w:rFonts w:ascii="Arial" w:hAnsi="Arial"/>
        </w:rPr>
        <w:t>ut a confounding factor here maybe that I've already seen the</w:t>
      </w:r>
      <w:r w:rsidR="00FE55C0">
        <w:rPr>
          <w:rFonts w:ascii="Arial" w:hAnsi="Arial"/>
        </w:rPr>
        <w:t>se</w:t>
      </w:r>
      <w:r w:rsidR="006F0E86">
        <w:rPr>
          <w:rFonts w:ascii="Arial" w:hAnsi="Arial"/>
        </w:rPr>
        <w:t xml:space="preserve"> </w:t>
      </w:r>
      <w:r w:rsidR="00937DAB">
        <w:rPr>
          <w:rFonts w:ascii="Arial" w:hAnsi="Arial"/>
        </w:rPr>
        <w:t>posts</w:t>
      </w:r>
      <w:r w:rsidR="006F0E86">
        <w:rPr>
          <w:rFonts w:ascii="Arial" w:hAnsi="Arial"/>
        </w:rPr>
        <w:t xml:space="preserve"> like the second time I know what </w:t>
      </w:r>
      <w:proofErr w:type="spellStart"/>
      <w:r w:rsidR="006F0E86">
        <w:rPr>
          <w:rFonts w:ascii="Arial" w:hAnsi="Arial"/>
        </w:rPr>
        <w:t>what</w:t>
      </w:r>
      <w:proofErr w:type="spellEnd"/>
      <w:r w:rsidR="006F0E86">
        <w:rPr>
          <w:rFonts w:ascii="Arial" w:hAnsi="Arial"/>
        </w:rPr>
        <w:t xml:space="preserve"> this is and then not spending as much time</w:t>
      </w:r>
      <w:r w:rsidR="00156815">
        <w:rPr>
          <w:rFonts w:ascii="Arial" w:hAnsi="Arial"/>
        </w:rPr>
        <w:t>.</w:t>
      </w:r>
      <w:r w:rsidR="00156815" w:rsidRPr="00156815">
        <w:rPr>
          <w:rFonts w:ascii="Arial" w:hAnsi="Arial"/>
        </w:rPr>
        <w:t xml:space="preserve"> </w:t>
      </w:r>
      <w:r w:rsidR="00156815">
        <w:rPr>
          <w:rFonts w:ascii="Arial" w:hAnsi="Arial"/>
        </w:rPr>
        <w:t>Reading Yeah…</w:t>
      </w:r>
    </w:p>
    <w:p w14:paraId="6719D0EA" w14:textId="64708543" w:rsidR="00156815" w:rsidRDefault="00156815">
      <w:pPr>
        <w:spacing w:after="0"/>
        <w:rPr>
          <w:rFonts w:ascii="Arial" w:hAnsi="Arial"/>
        </w:rPr>
      </w:pPr>
    </w:p>
    <w:p w14:paraId="4BB53687" w14:textId="45E0E6B0" w:rsidR="00156815" w:rsidRDefault="00156815">
      <w:pPr>
        <w:spacing w:after="0"/>
      </w:pPr>
      <w:r>
        <w:rPr>
          <w:rFonts w:ascii="Arial" w:hAnsi="Arial"/>
        </w:rPr>
        <w:t xml:space="preserve">M: That’s fine. </w:t>
      </w:r>
    </w:p>
    <w:p w14:paraId="6A2D3FE4" w14:textId="77777777" w:rsidR="00684039" w:rsidRDefault="00684039">
      <w:pPr>
        <w:spacing w:after="0"/>
      </w:pPr>
    </w:p>
    <w:p w14:paraId="64F9003E" w14:textId="77777777" w:rsidR="00684039" w:rsidRDefault="006F0E86">
      <w:pPr>
        <w:spacing w:after="0"/>
      </w:pPr>
      <w:r>
        <w:rPr>
          <w:rFonts w:ascii="Arial" w:hAnsi="Arial"/>
          <w:color w:val="5D7284"/>
        </w:rPr>
        <w:t>13:21</w:t>
      </w:r>
    </w:p>
    <w:p w14:paraId="3F8B3260" w14:textId="29AFCD4A" w:rsidR="00684039" w:rsidRDefault="00947754">
      <w:pPr>
        <w:spacing w:after="0"/>
      </w:pPr>
      <w:r>
        <w:rPr>
          <w:rFonts w:ascii="Arial" w:hAnsi="Arial"/>
        </w:rPr>
        <w:t xml:space="preserve">P4: </w:t>
      </w:r>
      <w:r w:rsidR="006A7042">
        <w:rPr>
          <w:rFonts w:ascii="Arial" w:hAnsi="Arial"/>
        </w:rPr>
        <w:t>A</w:t>
      </w:r>
      <w:r w:rsidR="006F0E86">
        <w:rPr>
          <w:rFonts w:ascii="Arial" w:hAnsi="Arial"/>
        </w:rPr>
        <w:t xml:space="preserve">gain, I faced the same conflict like I want this to be trending and like I want to </w:t>
      </w:r>
      <w:r w:rsidR="009047BE">
        <w:rPr>
          <w:rFonts w:ascii="Arial" w:hAnsi="Arial"/>
        </w:rPr>
        <w:t>upvote</w:t>
      </w:r>
      <w:r w:rsidR="006F0E86">
        <w:rPr>
          <w:rFonts w:ascii="Arial" w:hAnsi="Arial"/>
        </w:rPr>
        <w:t xml:space="preserve"> it so that others can see it but I don't want to love it feel battle over here</w:t>
      </w:r>
      <w:r w:rsidR="000E710A">
        <w:rPr>
          <w:rFonts w:ascii="Arial" w:hAnsi="Arial"/>
        </w:rPr>
        <w:t>.</w:t>
      </w:r>
    </w:p>
    <w:p w14:paraId="5A185D46" w14:textId="77777777" w:rsidR="00684039" w:rsidRDefault="00684039">
      <w:pPr>
        <w:spacing w:after="0"/>
      </w:pPr>
    </w:p>
    <w:p w14:paraId="73BF1C72" w14:textId="77777777" w:rsidR="00684039" w:rsidRDefault="006F0E86">
      <w:pPr>
        <w:spacing w:after="0"/>
      </w:pPr>
      <w:r>
        <w:rPr>
          <w:rFonts w:ascii="Arial" w:hAnsi="Arial"/>
          <w:color w:val="5D7284"/>
        </w:rPr>
        <w:t>14:47</w:t>
      </w:r>
    </w:p>
    <w:p w14:paraId="6C51BB2E" w14:textId="06F1AC43" w:rsidR="00EA783E" w:rsidRDefault="00112EFF">
      <w:pPr>
        <w:spacing w:after="0"/>
        <w:rPr>
          <w:rFonts w:ascii="Arial" w:hAnsi="Arial"/>
        </w:rPr>
      </w:pPr>
      <w:r>
        <w:rPr>
          <w:rFonts w:ascii="Arial" w:hAnsi="Arial"/>
        </w:rPr>
        <w:t xml:space="preserve">P4: </w:t>
      </w:r>
      <w:r w:rsidR="006F0E86">
        <w:rPr>
          <w:rFonts w:ascii="Arial" w:hAnsi="Arial"/>
        </w:rPr>
        <w:t xml:space="preserve">If this was a friend that I actually yeah, I would like her reflect now not like I don't want to like the I don't know who they are. So it also depends on who </w:t>
      </w:r>
      <w:r w:rsidR="00EA783E">
        <w:rPr>
          <w:rFonts w:ascii="Arial" w:hAnsi="Arial"/>
        </w:rPr>
        <w:t xml:space="preserve">I am interacting with. </w:t>
      </w:r>
    </w:p>
    <w:p w14:paraId="488602EB" w14:textId="77777777" w:rsidR="00EA783E" w:rsidRDefault="00EA783E">
      <w:pPr>
        <w:spacing w:after="0"/>
        <w:rPr>
          <w:rFonts w:ascii="Arial" w:hAnsi="Arial"/>
        </w:rPr>
      </w:pPr>
    </w:p>
    <w:p w14:paraId="05B32F56" w14:textId="5A6CB103" w:rsidR="00684039" w:rsidRDefault="00112EFF">
      <w:pPr>
        <w:spacing w:after="0"/>
      </w:pPr>
      <w:r>
        <w:rPr>
          <w:rFonts w:ascii="Arial" w:hAnsi="Arial"/>
        </w:rPr>
        <w:t xml:space="preserve">P4: </w:t>
      </w:r>
      <w:r w:rsidR="006D3599">
        <w:rPr>
          <w:rFonts w:ascii="Arial" w:hAnsi="Arial"/>
        </w:rPr>
        <w:t>At this p</w:t>
      </w:r>
      <w:r w:rsidR="006F0E86">
        <w:rPr>
          <w:rFonts w:ascii="Arial" w:hAnsi="Arial"/>
        </w:rPr>
        <w:t>oint it feels like my focus is kind of like I'm losing the patience to read the entire post so I just kept through like a few posts just telling you what's happening as it's happening</w:t>
      </w:r>
      <w:r w:rsidR="00847460">
        <w:rPr>
          <w:rFonts w:ascii="Arial" w:hAnsi="Arial"/>
        </w:rPr>
        <w:t>.</w:t>
      </w:r>
    </w:p>
    <w:p w14:paraId="462BBBB3" w14:textId="77777777" w:rsidR="00684039" w:rsidRDefault="00684039">
      <w:pPr>
        <w:spacing w:after="0"/>
      </w:pPr>
    </w:p>
    <w:p w14:paraId="16CCAA7B" w14:textId="77777777" w:rsidR="00684039" w:rsidRDefault="006F0E86">
      <w:pPr>
        <w:spacing w:after="0"/>
      </w:pPr>
      <w:r>
        <w:rPr>
          <w:rFonts w:ascii="Arial" w:hAnsi="Arial"/>
          <w:color w:val="5D7284"/>
        </w:rPr>
        <w:t>16:06</w:t>
      </w:r>
    </w:p>
    <w:p w14:paraId="137D158A" w14:textId="77777777" w:rsidR="00BB4AC9" w:rsidRDefault="00851B12">
      <w:pPr>
        <w:spacing w:after="0"/>
        <w:rPr>
          <w:rFonts w:ascii="Arial" w:hAnsi="Arial"/>
        </w:rPr>
      </w:pPr>
      <w:r>
        <w:rPr>
          <w:rFonts w:ascii="Arial" w:hAnsi="Arial"/>
        </w:rPr>
        <w:t>P4: If I could click on this to check the dealer..</w:t>
      </w:r>
      <w:r w:rsidR="006F0E86">
        <w:rPr>
          <w:rFonts w:ascii="Arial" w:hAnsi="Arial"/>
        </w:rPr>
        <w:t xml:space="preserve">. And if it was good, I would have liked it. But I don't know what it is right? </w:t>
      </w:r>
    </w:p>
    <w:p w14:paraId="3A6F7735" w14:textId="55CC8910" w:rsidR="00BB4AC9" w:rsidRDefault="00BB4AC9">
      <w:pPr>
        <w:spacing w:after="0"/>
        <w:rPr>
          <w:rFonts w:ascii="Arial" w:hAnsi="Arial"/>
        </w:rPr>
      </w:pPr>
    </w:p>
    <w:p w14:paraId="22B2FB5D" w14:textId="63CEF945" w:rsidR="00BB4AC9" w:rsidRDefault="00BB4AC9">
      <w:pPr>
        <w:spacing w:after="0"/>
        <w:rPr>
          <w:rFonts w:ascii="Arial" w:hAnsi="Arial"/>
        </w:rPr>
      </w:pPr>
      <w:r>
        <w:rPr>
          <w:rFonts w:ascii="Arial" w:hAnsi="Arial"/>
        </w:rPr>
        <w:t>M: So depends on the context.</w:t>
      </w:r>
    </w:p>
    <w:p w14:paraId="7D30D79C" w14:textId="77777777" w:rsidR="00BB4AC9" w:rsidRDefault="00BB4AC9">
      <w:pPr>
        <w:spacing w:after="0"/>
        <w:rPr>
          <w:rFonts w:ascii="Arial" w:hAnsi="Arial"/>
        </w:rPr>
      </w:pPr>
    </w:p>
    <w:p w14:paraId="44B4EC1A" w14:textId="62D508EA" w:rsidR="00684039" w:rsidRDefault="00BB4AC9">
      <w:pPr>
        <w:spacing w:after="0"/>
      </w:pPr>
      <w:r>
        <w:rPr>
          <w:rFonts w:ascii="Arial" w:hAnsi="Arial"/>
        </w:rPr>
        <w:t xml:space="preserve">P4: </w:t>
      </w:r>
      <w:r w:rsidR="006F0E86">
        <w:rPr>
          <w:rFonts w:ascii="Arial" w:hAnsi="Arial"/>
        </w:rPr>
        <w:t xml:space="preserve">Yes, it depends on the </w:t>
      </w:r>
      <w:r w:rsidR="001322FE">
        <w:rPr>
          <w:rFonts w:ascii="Arial" w:hAnsi="Arial"/>
        </w:rPr>
        <w:t xml:space="preserve">context </w:t>
      </w:r>
      <w:r w:rsidR="006F0E86">
        <w:rPr>
          <w:rFonts w:ascii="Arial" w:hAnsi="Arial"/>
        </w:rPr>
        <w:t xml:space="preserve">a lot of a lot of these links it does depend on </w:t>
      </w:r>
      <w:r w:rsidR="00BC1BED">
        <w:rPr>
          <w:rFonts w:ascii="Arial" w:hAnsi="Arial"/>
        </w:rPr>
        <w:t>context</w:t>
      </w:r>
    </w:p>
    <w:p w14:paraId="6BD27CDB" w14:textId="77777777" w:rsidR="00684039" w:rsidRDefault="00684039">
      <w:pPr>
        <w:spacing w:after="0"/>
      </w:pPr>
    </w:p>
    <w:p w14:paraId="050CCE7B" w14:textId="77777777" w:rsidR="00684039" w:rsidRDefault="006F0E86">
      <w:pPr>
        <w:spacing w:after="0"/>
      </w:pPr>
      <w:r>
        <w:rPr>
          <w:rFonts w:ascii="Arial" w:hAnsi="Arial"/>
          <w:color w:val="5D7284"/>
        </w:rPr>
        <w:t>16:51</w:t>
      </w:r>
    </w:p>
    <w:p w14:paraId="6756DEE6" w14:textId="77777777" w:rsidR="004C05BC" w:rsidRDefault="00617BCE">
      <w:pPr>
        <w:spacing w:after="0"/>
        <w:rPr>
          <w:rFonts w:ascii="Arial" w:hAnsi="Arial"/>
        </w:rPr>
      </w:pPr>
      <w:r>
        <w:rPr>
          <w:rFonts w:ascii="Arial" w:hAnsi="Arial"/>
        </w:rPr>
        <w:t xml:space="preserve">P4: </w:t>
      </w:r>
      <w:r w:rsidR="00B34B57">
        <w:rPr>
          <w:rFonts w:ascii="Arial" w:hAnsi="Arial"/>
        </w:rPr>
        <w:t>W</w:t>
      </w:r>
      <w:r w:rsidR="006F0E86">
        <w:rPr>
          <w:rFonts w:ascii="Arial" w:hAnsi="Arial"/>
        </w:rPr>
        <w:t xml:space="preserve">ish </w:t>
      </w:r>
      <w:r w:rsidR="004C05BC">
        <w:rPr>
          <w:rFonts w:ascii="Arial" w:hAnsi="Arial"/>
        </w:rPr>
        <w:t xml:space="preserve">there was a downvote button. </w:t>
      </w:r>
    </w:p>
    <w:p w14:paraId="6D51F6FA" w14:textId="77777777" w:rsidR="004C05BC" w:rsidRDefault="004C05BC">
      <w:pPr>
        <w:spacing w:after="0"/>
        <w:rPr>
          <w:rFonts w:ascii="Arial" w:hAnsi="Arial"/>
        </w:rPr>
      </w:pPr>
    </w:p>
    <w:p w14:paraId="5759EDF8" w14:textId="2CBEC49C" w:rsidR="00684039" w:rsidRDefault="004C05BC">
      <w:pPr>
        <w:spacing w:after="0"/>
      </w:pPr>
      <w:r>
        <w:rPr>
          <w:rFonts w:ascii="Arial" w:hAnsi="Arial"/>
        </w:rPr>
        <w:t xml:space="preserve">P4: </w:t>
      </w:r>
      <w:r w:rsidR="004A714B">
        <w:rPr>
          <w:rFonts w:ascii="Arial" w:hAnsi="Arial"/>
        </w:rPr>
        <w:t xml:space="preserve">If </w:t>
      </w:r>
      <w:r w:rsidR="006F0E86">
        <w:rPr>
          <w:rFonts w:ascii="Arial" w:hAnsi="Arial"/>
        </w:rPr>
        <w:t xml:space="preserve">this </w:t>
      </w:r>
      <w:r w:rsidR="004A714B">
        <w:rPr>
          <w:rFonts w:ascii="Arial" w:hAnsi="Arial"/>
        </w:rPr>
        <w:t xml:space="preserve">was a project I knew, </w:t>
      </w:r>
      <w:r w:rsidR="006F0E86">
        <w:rPr>
          <w:rFonts w:ascii="Arial" w:hAnsi="Arial"/>
        </w:rPr>
        <w:t>I</w:t>
      </w:r>
      <w:r w:rsidR="004A714B">
        <w:rPr>
          <w:rFonts w:ascii="Arial" w:hAnsi="Arial"/>
        </w:rPr>
        <w:t>’d</w:t>
      </w:r>
      <w:r w:rsidR="006F0E86">
        <w:rPr>
          <w:rFonts w:ascii="Arial" w:hAnsi="Arial"/>
        </w:rPr>
        <w:t xml:space="preserve"> definitely like but again depends on the context then assume that I know this</w:t>
      </w:r>
    </w:p>
    <w:p w14:paraId="300B2028" w14:textId="77777777" w:rsidR="00684039" w:rsidRDefault="00684039">
      <w:pPr>
        <w:spacing w:after="0"/>
      </w:pPr>
    </w:p>
    <w:p w14:paraId="35DD68F0" w14:textId="77777777" w:rsidR="00684039" w:rsidRDefault="006F0E86">
      <w:pPr>
        <w:spacing w:after="0"/>
      </w:pPr>
      <w:r>
        <w:rPr>
          <w:rFonts w:ascii="Arial" w:hAnsi="Arial"/>
          <w:color w:val="5D7284"/>
        </w:rPr>
        <w:t>17:30</w:t>
      </w:r>
    </w:p>
    <w:p w14:paraId="0A0F80D4" w14:textId="2666B8EC" w:rsidR="00684039" w:rsidRDefault="00B869FD">
      <w:pPr>
        <w:spacing w:after="0"/>
      </w:pPr>
      <w:r>
        <w:rPr>
          <w:rFonts w:ascii="Arial" w:hAnsi="Arial"/>
        </w:rPr>
        <w:t xml:space="preserve">P4: </w:t>
      </w:r>
      <w:r w:rsidR="00A15F60">
        <w:rPr>
          <w:rFonts w:ascii="Arial" w:hAnsi="Arial"/>
        </w:rPr>
        <w:t>If t</w:t>
      </w:r>
      <w:r w:rsidR="006F0E86">
        <w:rPr>
          <w:rFonts w:ascii="Arial" w:hAnsi="Arial"/>
        </w:rPr>
        <w:t xml:space="preserve">his was a friend I'd like it. If this is someone I don't know. </w:t>
      </w:r>
      <w:r w:rsidR="002062C7">
        <w:rPr>
          <w:rFonts w:ascii="Arial" w:hAnsi="Arial"/>
        </w:rPr>
        <w:t xml:space="preserve">If this was someone I didn’t, I wouldn’t </w:t>
      </w:r>
      <w:r w:rsidR="006F0E86">
        <w:rPr>
          <w:rFonts w:ascii="Arial" w:hAnsi="Arial"/>
        </w:rPr>
        <w:t>I like it</w:t>
      </w:r>
      <w:r w:rsidR="002062C7">
        <w:rPr>
          <w:rFonts w:ascii="Arial" w:hAnsi="Arial"/>
        </w:rPr>
        <w:t>.</w:t>
      </w:r>
      <w:r w:rsidR="006F0E86">
        <w:rPr>
          <w:rFonts w:ascii="Arial" w:hAnsi="Arial"/>
        </w:rPr>
        <w:t xml:space="preserve"> </w:t>
      </w:r>
      <w:r w:rsidR="002062C7">
        <w:rPr>
          <w:rFonts w:ascii="Arial" w:hAnsi="Arial"/>
        </w:rPr>
        <w:t>D</w:t>
      </w:r>
      <w:r w:rsidR="006F0E86">
        <w:rPr>
          <w:rFonts w:ascii="Arial" w:hAnsi="Arial"/>
        </w:rPr>
        <w:t>epends on the content.</w:t>
      </w:r>
    </w:p>
    <w:p w14:paraId="0FCDFCFE" w14:textId="77777777" w:rsidR="00684039" w:rsidRDefault="00684039">
      <w:pPr>
        <w:spacing w:after="0"/>
      </w:pPr>
    </w:p>
    <w:p w14:paraId="6C6F43AF" w14:textId="77777777" w:rsidR="00684039" w:rsidRDefault="006F0E86">
      <w:pPr>
        <w:spacing w:after="0"/>
      </w:pPr>
      <w:r>
        <w:rPr>
          <w:rFonts w:ascii="Arial" w:hAnsi="Arial"/>
          <w:color w:val="5D7284"/>
        </w:rPr>
        <w:t>17:57</w:t>
      </w:r>
    </w:p>
    <w:p w14:paraId="03847F3F" w14:textId="138CE38D" w:rsidR="00684039" w:rsidRDefault="00804BA3">
      <w:pPr>
        <w:spacing w:after="0"/>
      </w:pPr>
      <w:r>
        <w:rPr>
          <w:rFonts w:ascii="Arial" w:hAnsi="Arial"/>
        </w:rPr>
        <w:t xml:space="preserve">M: </w:t>
      </w:r>
      <w:r w:rsidR="006F0E86">
        <w:rPr>
          <w:rFonts w:ascii="Arial" w:hAnsi="Arial"/>
        </w:rPr>
        <w:t xml:space="preserve">Okay, so at this point, I'm </w:t>
      </w:r>
      <w:proofErr w:type="spellStart"/>
      <w:r w:rsidR="006F0E86">
        <w:rPr>
          <w:rFonts w:ascii="Arial" w:hAnsi="Arial"/>
        </w:rPr>
        <w:t>gonna</w:t>
      </w:r>
      <w:proofErr w:type="spellEnd"/>
      <w:r w:rsidR="006F0E86">
        <w:rPr>
          <w:rFonts w:ascii="Arial" w:hAnsi="Arial"/>
        </w:rPr>
        <w:t xml:space="preserve"> ask you the same </w:t>
      </w:r>
      <w:r w:rsidR="00FF5AC6">
        <w:rPr>
          <w:rFonts w:ascii="Arial" w:hAnsi="Arial"/>
        </w:rPr>
        <w:t>question</w:t>
      </w:r>
      <w:r w:rsidR="006F0E86">
        <w:rPr>
          <w:rFonts w:ascii="Arial" w:hAnsi="Arial"/>
        </w:rPr>
        <w:t>. Is there a way for you to find out? How many people from how many countries have interaction with?</w:t>
      </w:r>
    </w:p>
    <w:p w14:paraId="0D12524E" w14:textId="77777777" w:rsidR="00684039" w:rsidRDefault="00684039">
      <w:pPr>
        <w:spacing w:after="0"/>
      </w:pPr>
    </w:p>
    <w:p w14:paraId="12EC3994" w14:textId="77777777" w:rsidR="00684039" w:rsidRDefault="006F0E86">
      <w:pPr>
        <w:spacing w:after="0"/>
      </w:pPr>
      <w:r>
        <w:rPr>
          <w:rFonts w:ascii="Arial" w:hAnsi="Arial"/>
          <w:color w:val="5D7284"/>
        </w:rPr>
        <w:t>18:08</w:t>
      </w:r>
    </w:p>
    <w:p w14:paraId="0B69A1EF" w14:textId="3527332E" w:rsidR="00684039" w:rsidRDefault="00A76A8E">
      <w:pPr>
        <w:spacing w:after="0"/>
      </w:pPr>
      <w:r>
        <w:rPr>
          <w:rFonts w:ascii="Arial" w:hAnsi="Arial"/>
        </w:rPr>
        <w:t xml:space="preserve">P4: </w:t>
      </w:r>
      <w:r w:rsidR="006F0E86">
        <w:rPr>
          <w:rFonts w:ascii="Arial" w:hAnsi="Arial"/>
        </w:rPr>
        <w:t>No? Yeah, because yeah, exactly. Yeah, I've not been paying attention to the this thing</w:t>
      </w:r>
      <w:r w:rsidR="00863DBF">
        <w:rPr>
          <w:rFonts w:ascii="Arial" w:hAnsi="Arial"/>
        </w:rPr>
        <w:t xml:space="preserve"> (post locations)</w:t>
      </w:r>
      <w:r w:rsidR="006F0E86">
        <w:rPr>
          <w:rFonts w:ascii="Arial" w:hAnsi="Arial"/>
        </w:rPr>
        <w:t>. Like even though it's there, I didn't even pay attention</w:t>
      </w:r>
      <w:r w:rsidR="003E7186">
        <w:rPr>
          <w:rFonts w:ascii="Arial" w:hAnsi="Arial"/>
        </w:rPr>
        <w:t xml:space="preserve">. </w:t>
      </w:r>
    </w:p>
    <w:p w14:paraId="6E760605" w14:textId="77777777" w:rsidR="00684039" w:rsidRDefault="00684039">
      <w:pPr>
        <w:spacing w:after="0"/>
      </w:pPr>
    </w:p>
    <w:p w14:paraId="40D1D07F" w14:textId="77777777" w:rsidR="00684039" w:rsidRDefault="006F0E86">
      <w:pPr>
        <w:spacing w:after="0"/>
      </w:pPr>
      <w:r>
        <w:rPr>
          <w:rFonts w:ascii="Arial" w:hAnsi="Arial"/>
          <w:color w:val="5D7284"/>
        </w:rPr>
        <w:t>18:22</w:t>
      </w:r>
    </w:p>
    <w:p w14:paraId="4C387A84" w14:textId="24375420" w:rsidR="00684039" w:rsidRDefault="003E7186">
      <w:pPr>
        <w:spacing w:after="0"/>
      </w:pPr>
      <w:r>
        <w:rPr>
          <w:rFonts w:ascii="Arial" w:hAnsi="Arial"/>
        </w:rPr>
        <w:lastRenderedPageBreak/>
        <w:t xml:space="preserve">M: What </w:t>
      </w:r>
      <w:r w:rsidR="006F0E86">
        <w:rPr>
          <w:rFonts w:ascii="Arial" w:hAnsi="Arial"/>
        </w:rPr>
        <w:t xml:space="preserve">about the number of people </w:t>
      </w:r>
      <w:r>
        <w:rPr>
          <w:rFonts w:ascii="Arial" w:hAnsi="Arial"/>
        </w:rPr>
        <w:t xml:space="preserve">that you have interacted </w:t>
      </w:r>
      <w:r w:rsidR="004366EB">
        <w:rPr>
          <w:rFonts w:ascii="Arial" w:hAnsi="Arial"/>
        </w:rPr>
        <w:t>w</w:t>
      </w:r>
      <w:r>
        <w:rPr>
          <w:rFonts w:ascii="Arial" w:hAnsi="Arial"/>
        </w:rPr>
        <w:t xml:space="preserve">ith? </w:t>
      </w:r>
    </w:p>
    <w:p w14:paraId="2DC106C0" w14:textId="77777777" w:rsidR="00684039" w:rsidRDefault="00684039">
      <w:pPr>
        <w:spacing w:after="0"/>
      </w:pPr>
    </w:p>
    <w:p w14:paraId="612CC3B2" w14:textId="77777777" w:rsidR="00684039" w:rsidRDefault="006F0E86">
      <w:pPr>
        <w:spacing w:after="0"/>
      </w:pPr>
      <w:r>
        <w:rPr>
          <w:rFonts w:ascii="Arial" w:hAnsi="Arial"/>
          <w:color w:val="5D7284"/>
        </w:rPr>
        <w:t>18:28</w:t>
      </w:r>
    </w:p>
    <w:p w14:paraId="0D5C7C9A" w14:textId="47FE7681" w:rsidR="00684039" w:rsidRDefault="00A16B73">
      <w:pPr>
        <w:spacing w:after="0"/>
      </w:pPr>
      <w:r>
        <w:rPr>
          <w:rFonts w:ascii="Arial" w:hAnsi="Arial"/>
        </w:rPr>
        <w:t>P4: S</w:t>
      </w:r>
      <w:r w:rsidR="006F0E86">
        <w:rPr>
          <w:rFonts w:ascii="Arial" w:hAnsi="Arial"/>
        </w:rPr>
        <w:t>ay maybe 20 people?</w:t>
      </w:r>
    </w:p>
    <w:p w14:paraId="3024D9DE" w14:textId="77777777" w:rsidR="00684039" w:rsidRDefault="00684039">
      <w:pPr>
        <w:spacing w:after="0"/>
      </w:pPr>
    </w:p>
    <w:p w14:paraId="10C6DCCA" w14:textId="77777777" w:rsidR="00684039" w:rsidRDefault="006F0E86">
      <w:pPr>
        <w:spacing w:after="0"/>
      </w:pPr>
      <w:r>
        <w:rPr>
          <w:rFonts w:ascii="Arial" w:hAnsi="Arial"/>
          <w:color w:val="5D7284"/>
        </w:rPr>
        <w:t>18:32</w:t>
      </w:r>
    </w:p>
    <w:p w14:paraId="3810DB45" w14:textId="44C2EFB6" w:rsidR="00684039" w:rsidRDefault="000A771C">
      <w:pPr>
        <w:spacing w:after="0"/>
      </w:pPr>
      <w:r>
        <w:rPr>
          <w:rFonts w:ascii="Arial" w:hAnsi="Arial"/>
        </w:rPr>
        <w:t xml:space="preserve">M: </w:t>
      </w:r>
      <w:r w:rsidR="006F0E86">
        <w:rPr>
          <w:rFonts w:ascii="Arial" w:hAnsi="Arial"/>
        </w:rPr>
        <w:t xml:space="preserve">How </w:t>
      </w:r>
      <w:r>
        <w:rPr>
          <w:rFonts w:ascii="Arial" w:hAnsi="Arial"/>
        </w:rPr>
        <w:t>would you assume that?</w:t>
      </w:r>
    </w:p>
    <w:p w14:paraId="79B8AE25" w14:textId="77777777" w:rsidR="00684039" w:rsidRDefault="00684039">
      <w:pPr>
        <w:spacing w:after="0"/>
      </w:pPr>
    </w:p>
    <w:p w14:paraId="3CFDB79B" w14:textId="77777777" w:rsidR="00684039" w:rsidRDefault="006F0E86">
      <w:pPr>
        <w:spacing w:after="0"/>
      </w:pPr>
      <w:r>
        <w:rPr>
          <w:rFonts w:ascii="Arial" w:hAnsi="Arial"/>
          <w:color w:val="5D7284"/>
        </w:rPr>
        <w:t>18:34</w:t>
      </w:r>
    </w:p>
    <w:p w14:paraId="6C797A04" w14:textId="0D490F86" w:rsidR="00684039" w:rsidRDefault="000A771C">
      <w:pPr>
        <w:spacing w:after="0"/>
      </w:pPr>
      <w:r>
        <w:rPr>
          <w:rFonts w:ascii="Arial" w:hAnsi="Arial"/>
        </w:rPr>
        <w:t>P4: B</w:t>
      </w:r>
      <w:r w:rsidR="006F0E86">
        <w:rPr>
          <w:rFonts w:ascii="Arial" w:hAnsi="Arial"/>
        </w:rPr>
        <w:t>ecause I did scroll through a lot more posts this time. And I read through it pretty quickly. And that's just my ballpark</w:t>
      </w:r>
      <w:r w:rsidR="001246A9">
        <w:rPr>
          <w:rFonts w:ascii="Arial" w:hAnsi="Arial"/>
        </w:rPr>
        <w:t xml:space="preserve"> g</w:t>
      </w:r>
      <w:r w:rsidR="006F0E86">
        <w:rPr>
          <w:rFonts w:ascii="Arial" w:hAnsi="Arial"/>
        </w:rPr>
        <w:t>uess</w:t>
      </w:r>
      <w:r w:rsidR="000250A6">
        <w:rPr>
          <w:rFonts w:ascii="Arial" w:hAnsi="Arial"/>
        </w:rPr>
        <w:t xml:space="preserve">. </w:t>
      </w:r>
    </w:p>
    <w:p w14:paraId="0B4ADAF3" w14:textId="77777777" w:rsidR="00684039" w:rsidRDefault="00684039">
      <w:pPr>
        <w:spacing w:after="0"/>
      </w:pPr>
    </w:p>
    <w:p w14:paraId="51BE5A8B" w14:textId="77777777" w:rsidR="00684039" w:rsidRDefault="006F0E86">
      <w:pPr>
        <w:spacing w:after="0"/>
      </w:pPr>
      <w:r>
        <w:rPr>
          <w:rFonts w:ascii="Arial" w:hAnsi="Arial"/>
          <w:color w:val="5D7284"/>
        </w:rPr>
        <w:t>18:43</w:t>
      </w:r>
    </w:p>
    <w:p w14:paraId="0EA45E2A" w14:textId="350BA837" w:rsidR="00684039" w:rsidRDefault="00295830">
      <w:pPr>
        <w:spacing w:after="0"/>
      </w:pPr>
      <w:r>
        <w:rPr>
          <w:rFonts w:ascii="Arial" w:hAnsi="Arial"/>
        </w:rPr>
        <w:t xml:space="preserve">M: </w:t>
      </w:r>
      <w:r w:rsidR="009C3D18">
        <w:rPr>
          <w:rFonts w:ascii="Arial" w:hAnsi="Arial"/>
        </w:rPr>
        <w:t>Got it</w:t>
      </w:r>
      <w:r w:rsidR="006F0E86">
        <w:rPr>
          <w:rFonts w:ascii="Arial" w:hAnsi="Arial"/>
        </w:rPr>
        <w:t>. Thank you so much. Alright, so we are going to go into questions session. So let's begin by talking about your overall experience of using both of these platforms. And you can speak in terms of one or the other.</w:t>
      </w:r>
    </w:p>
    <w:p w14:paraId="52BD38AA" w14:textId="77777777" w:rsidR="00684039" w:rsidRDefault="00684039">
      <w:pPr>
        <w:spacing w:after="0"/>
      </w:pPr>
    </w:p>
    <w:p w14:paraId="4033AF91" w14:textId="77777777" w:rsidR="00684039" w:rsidRDefault="006F0E86">
      <w:pPr>
        <w:spacing w:after="0"/>
      </w:pPr>
      <w:r>
        <w:rPr>
          <w:rFonts w:ascii="Arial" w:hAnsi="Arial"/>
          <w:color w:val="5D7284"/>
        </w:rPr>
        <w:t>19:15</w:t>
      </w:r>
    </w:p>
    <w:p w14:paraId="19E33767" w14:textId="730044A2" w:rsidR="00684039" w:rsidRDefault="00295830">
      <w:pPr>
        <w:spacing w:after="0"/>
      </w:pPr>
      <w:r>
        <w:rPr>
          <w:rFonts w:ascii="Arial" w:hAnsi="Arial"/>
        </w:rPr>
        <w:t xml:space="preserve">P4: </w:t>
      </w:r>
      <w:r w:rsidR="006F0E86">
        <w:rPr>
          <w:rFonts w:ascii="Arial" w:hAnsi="Arial"/>
        </w:rPr>
        <w:t>Actually, counter intuitively, like when I first saw the first platform</w:t>
      </w:r>
      <w:r w:rsidR="0068375A">
        <w:rPr>
          <w:rFonts w:ascii="Arial" w:hAnsi="Arial"/>
        </w:rPr>
        <w:t xml:space="preserve"> (</w:t>
      </w:r>
      <w:proofErr w:type="spellStart"/>
      <w:r w:rsidR="0068375A">
        <w:rPr>
          <w:rFonts w:ascii="Arial" w:hAnsi="Arial"/>
        </w:rPr>
        <w:t>Kokoro</w:t>
      </w:r>
      <w:proofErr w:type="spellEnd"/>
      <w:r w:rsidR="0068375A">
        <w:rPr>
          <w:rFonts w:ascii="Arial" w:hAnsi="Arial"/>
        </w:rPr>
        <w:t>)</w:t>
      </w:r>
      <w:r w:rsidR="006F0E86">
        <w:rPr>
          <w:rFonts w:ascii="Arial" w:hAnsi="Arial"/>
        </w:rPr>
        <w:t xml:space="preserve">, I liked that you had slider, fine grained control, or </w:t>
      </w:r>
      <w:r w:rsidR="00B03E88">
        <w:rPr>
          <w:rFonts w:ascii="Arial" w:hAnsi="Arial"/>
        </w:rPr>
        <w:t xml:space="preserve">how </w:t>
      </w:r>
      <w:r w:rsidR="006F0E86">
        <w:rPr>
          <w:rFonts w:ascii="Arial" w:hAnsi="Arial"/>
        </w:rPr>
        <w:t>much like not like it I like that. And the colors. I was just confused. I didn't know at all the colors if you had given me as schema along with the colors like red is bad, blue is good, whatever, like it would be easier. But once I went to the second platform</w:t>
      </w:r>
      <w:r w:rsidR="000F2219">
        <w:rPr>
          <w:rFonts w:ascii="Arial" w:hAnsi="Arial"/>
        </w:rPr>
        <w:t xml:space="preserve"> (Baseline)</w:t>
      </w:r>
      <w:r w:rsidR="006F0E86">
        <w:rPr>
          <w:rFonts w:ascii="Arial" w:hAnsi="Arial"/>
        </w:rPr>
        <w:t>, even though I like the slider in the first platform, it felt like because it took more of a mental effort. In the first platform. You have to do so much like slider Why do I give to a post make 67</w:t>
      </w:r>
      <w:r w:rsidR="008B6610">
        <w:rPr>
          <w:rFonts w:ascii="Arial" w:hAnsi="Arial"/>
        </w:rPr>
        <w:t xml:space="preserve">, </w:t>
      </w:r>
      <w:r w:rsidR="006F0E86">
        <w:rPr>
          <w:rFonts w:ascii="Arial" w:hAnsi="Arial"/>
        </w:rPr>
        <w:t>7</w:t>
      </w:r>
      <w:r w:rsidR="0038441B">
        <w:rPr>
          <w:rFonts w:ascii="Arial" w:hAnsi="Arial"/>
        </w:rPr>
        <w:t>8</w:t>
      </w:r>
      <w:r w:rsidR="006F0E86">
        <w:rPr>
          <w:rFonts w:ascii="Arial" w:hAnsi="Arial"/>
        </w:rPr>
        <w:t xml:space="preserve">. </w:t>
      </w:r>
      <w:r w:rsidR="00D25101">
        <w:rPr>
          <w:rFonts w:ascii="Arial" w:hAnsi="Arial"/>
        </w:rPr>
        <w:t>How much? I</w:t>
      </w:r>
      <w:r w:rsidR="006F0E86">
        <w:rPr>
          <w:rFonts w:ascii="Arial" w:hAnsi="Arial"/>
        </w:rPr>
        <w:t>t's like too much mental effort</w:t>
      </w:r>
      <w:r w:rsidR="000F2219">
        <w:rPr>
          <w:rFonts w:ascii="Arial" w:hAnsi="Arial"/>
        </w:rPr>
        <w:t>.</w:t>
      </w:r>
      <w:r w:rsidR="006F0E86">
        <w:rPr>
          <w:rFonts w:ascii="Arial" w:hAnsi="Arial"/>
        </w:rPr>
        <w:t xml:space="preserve"> </w:t>
      </w:r>
      <w:r w:rsidR="000F2219">
        <w:rPr>
          <w:rFonts w:ascii="Arial" w:hAnsi="Arial"/>
        </w:rPr>
        <w:t>H</w:t>
      </w:r>
      <w:r w:rsidR="006F0E86">
        <w:rPr>
          <w:rFonts w:ascii="Arial" w:hAnsi="Arial"/>
        </w:rPr>
        <w:t>ere</w:t>
      </w:r>
      <w:r w:rsidR="00CF4477">
        <w:rPr>
          <w:rFonts w:ascii="Arial" w:hAnsi="Arial"/>
        </w:rPr>
        <w:t xml:space="preserve"> (Baseline)</w:t>
      </w:r>
      <w:r w:rsidR="006F0E86">
        <w:rPr>
          <w:rFonts w:ascii="Arial" w:hAnsi="Arial"/>
        </w:rPr>
        <w:t xml:space="preserve">. It's just I like it, I don't like it. And I can scroll through the posts quicker. And the colors, the UI was </w:t>
      </w:r>
      <w:proofErr w:type="spellStart"/>
      <w:r w:rsidR="006F0E86">
        <w:rPr>
          <w:rFonts w:ascii="Arial" w:hAnsi="Arial"/>
        </w:rPr>
        <w:t>kinda</w:t>
      </w:r>
      <w:proofErr w:type="spellEnd"/>
      <w:r w:rsidR="006F0E86">
        <w:rPr>
          <w:rFonts w:ascii="Arial" w:hAnsi="Arial"/>
        </w:rPr>
        <w:t xml:space="preserve"> bad, because I wasn't able to pick colors very easily. And I wanted to pick the reddest, or the bluest. And that was at the very end, sometimes I try to click it and click</w:t>
      </w:r>
      <w:r w:rsidR="006113A7">
        <w:rPr>
          <w:rFonts w:ascii="Arial" w:hAnsi="Arial"/>
        </w:rPr>
        <w:t>ed</w:t>
      </w:r>
      <w:r w:rsidR="006F0E86">
        <w:rPr>
          <w:rFonts w:ascii="Arial" w:hAnsi="Arial"/>
        </w:rPr>
        <w:t xml:space="preserve"> outside the box and reselect it again. I really like the global learning the country, you can actually see where you're </w:t>
      </w:r>
      <w:r w:rsidR="00E017DD">
        <w:rPr>
          <w:rFonts w:ascii="Arial" w:hAnsi="Arial"/>
        </w:rPr>
        <w:t>posts are actually</w:t>
      </w:r>
      <w:r w:rsidR="006F0E86">
        <w:rPr>
          <w:rFonts w:ascii="Arial" w:hAnsi="Arial"/>
        </w:rPr>
        <w:t xml:space="preserve"> coming from that feature, I love it. But I don't know if it's the truth, again, because like people can have us VPN, they can go from </w:t>
      </w:r>
      <w:r w:rsidR="001E7720">
        <w:rPr>
          <w:rFonts w:ascii="Arial" w:hAnsi="Arial"/>
        </w:rPr>
        <w:t>wherever</w:t>
      </w:r>
      <w:r w:rsidR="006F0E86">
        <w:rPr>
          <w:rFonts w:ascii="Arial" w:hAnsi="Arial"/>
        </w:rPr>
        <w:t xml:space="preserve">. So it might even be like I like it. But I think that there's a potential for me to be deceived by it by people who want to portray </w:t>
      </w:r>
      <w:r w:rsidR="000E70E1">
        <w:rPr>
          <w:rFonts w:ascii="Arial" w:hAnsi="Arial"/>
        </w:rPr>
        <w:t xml:space="preserve">that they are from </w:t>
      </w:r>
      <w:r w:rsidR="006F0E86">
        <w:rPr>
          <w:rFonts w:ascii="Arial" w:hAnsi="Arial"/>
        </w:rPr>
        <w:t xml:space="preserve">different parts of the country. And the other feature, the first feature, the country was one feature, other feature was </w:t>
      </w:r>
      <w:r w:rsidR="00C659F2">
        <w:rPr>
          <w:rFonts w:ascii="Arial" w:hAnsi="Arial"/>
        </w:rPr>
        <w:t>…</w:t>
      </w:r>
    </w:p>
    <w:p w14:paraId="3CD12935" w14:textId="77777777" w:rsidR="00684039" w:rsidRDefault="00684039">
      <w:pPr>
        <w:spacing w:after="0"/>
      </w:pPr>
    </w:p>
    <w:p w14:paraId="3F26B856" w14:textId="77777777" w:rsidR="00684039" w:rsidRDefault="006F0E86">
      <w:pPr>
        <w:spacing w:after="0"/>
      </w:pPr>
      <w:r>
        <w:rPr>
          <w:rFonts w:ascii="Arial" w:hAnsi="Arial"/>
          <w:color w:val="5D7284"/>
        </w:rPr>
        <w:t>21:22</w:t>
      </w:r>
    </w:p>
    <w:p w14:paraId="4B7A8C2A" w14:textId="148B43A7" w:rsidR="00684039" w:rsidRDefault="00C659F2">
      <w:pPr>
        <w:spacing w:after="0"/>
      </w:pPr>
      <w:r>
        <w:rPr>
          <w:rFonts w:ascii="Arial" w:hAnsi="Arial"/>
        </w:rPr>
        <w:t xml:space="preserve">M: The other </w:t>
      </w:r>
      <w:r w:rsidR="006F0E86">
        <w:rPr>
          <w:rFonts w:ascii="Arial" w:hAnsi="Arial"/>
        </w:rPr>
        <w:t xml:space="preserve">feature was the people that you </w:t>
      </w:r>
      <w:r w:rsidR="00295830">
        <w:rPr>
          <w:rFonts w:ascii="Arial" w:hAnsi="Arial"/>
        </w:rPr>
        <w:t>are</w:t>
      </w:r>
      <w:r w:rsidR="006F0E86">
        <w:rPr>
          <w:rFonts w:ascii="Arial" w:hAnsi="Arial"/>
        </w:rPr>
        <w:t xml:space="preserve"> interacting with.</w:t>
      </w:r>
      <w:r w:rsidR="00170E8D" w:rsidRPr="00170E8D">
        <w:rPr>
          <w:rFonts w:ascii="Arial" w:hAnsi="Arial"/>
        </w:rPr>
        <w:t xml:space="preserve"> </w:t>
      </w:r>
      <w:r w:rsidR="00170E8D">
        <w:rPr>
          <w:rFonts w:ascii="Arial" w:hAnsi="Arial"/>
        </w:rPr>
        <w:t>Yeah, link between</w:t>
      </w:r>
      <w:r w:rsidR="006134CE">
        <w:rPr>
          <w:rFonts w:ascii="Arial" w:hAnsi="Arial"/>
        </w:rPr>
        <w:t xml:space="preserve"> </w:t>
      </w:r>
      <w:r w:rsidR="00E949A9">
        <w:rPr>
          <w:rFonts w:ascii="Arial" w:hAnsi="Arial"/>
        </w:rPr>
        <w:t>them</w:t>
      </w:r>
      <w:r w:rsidR="00170E8D">
        <w:rPr>
          <w:rFonts w:ascii="Arial" w:hAnsi="Arial"/>
        </w:rPr>
        <w:t>.</w:t>
      </w:r>
    </w:p>
    <w:p w14:paraId="376007B1" w14:textId="77777777" w:rsidR="00684039" w:rsidRDefault="00684039">
      <w:pPr>
        <w:spacing w:after="0"/>
      </w:pPr>
    </w:p>
    <w:p w14:paraId="7A13E25F" w14:textId="77777777" w:rsidR="00684039" w:rsidRDefault="006F0E86">
      <w:pPr>
        <w:spacing w:after="0"/>
      </w:pPr>
      <w:r>
        <w:rPr>
          <w:rFonts w:ascii="Arial" w:hAnsi="Arial"/>
          <w:color w:val="5D7284"/>
        </w:rPr>
        <w:t>21:28</w:t>
      </w:r>
    </w:p>
    <w:p w14:paraId="67E044E1" w14:textId="68766A8D" w:rsidR="00684039" w:rsidRDefault="00242635">
      <w:pPr>
        <w:spacing w:after="0"/>
      </w:pPr>
      <w:r>
        <w:rPr>
          <w:rFonts w:ascii="Arial" w:hAnsi="Arial"/>
        </w:rPr>
        <w:t xml:space="preserve">P4: </w:t>
      </w:r>
      <w:r w:rsidR="006F0E86">
        <w:rPr>
          <w:rFonts w:ascii="Arial" w:hAnsi="Arial"/>
        </w:rPr>
        <w:t xml:space="preserve">Yeah, the number of people let you </w:t>
      </w:r>
      <w:r w:rsidR="00903B7E">
        <w:rPr>
          <w:rFonts w:ascii="Arial" w:hAnsi="Arial"/>
        </w:rPr>
        <w:t>interact</w:t>
      </w:r>
      <w:r w:rsidR="006F0E86">
        <w:rPr>
          <w:rFonts w:ascii="Arial" w:hAnsi="Arial"/>
        </w:rPr>
        <w:t xml:space="preserve">. Yes, yes. That's also good. Yeah, that's absolutely I think. That's, that's good. But I don't know how it's enforceable online. I worry about that. That people may. Like, I have multiple online profiles. And many people have multiple online profiles. I don't know how to actually. I don't know if that would work. Bots, do they get picked up as people? But overall, if Okay, let's be optimistic, even if this these features are implemented? Well, I love it. Or I don't know if they can be </w:t>
      </w:r>
      <w:r w:rsidR="00FB7D9B">
        <w:rPr>
          <w:rFonts w:ascii="Arial" w:hAnsi="Arial"/>
        </w:rPr>
        <w:t>.</w:t>
      </w:r>
      <w:r w:rsidR="006F0E86">
        <w:rPr>
          <w:rFonts w:ascii="Arial" w:hAnsi="Arial"/>
        </w:rPr>
        <w:t>Yeah.</w:t>
      </w:r>
    </w:p>
    <w:p w14:paraId="21BF5B02" w14:textId="77777777" w:rsidR="00684039" w:rsidRDefault="00684039">
      <w:pPr>
        <w:spacing w:after="0"/>
      </w:pPr>
    </w:p>
    <w:p w14:paraId="45132B73" w14:textId="77777777" w:rsidR="00684039" w:rsidRDefault="006F0E86">
      <w:pPr>
        <w:spacing w:after="0"/>
      </w:pPr>
      <w:r>
        <w:rPr>
          <w:rFonts w:ascii="Arial" w:hAnsi="Arial"/>
          <w:color w:val="5D7284"/>
        </w:rPr>
        <w:t>22:26</w:t>
      </w:r>
    </w:p>
    <w:p w14:paraId="0B76BECF" w14:textId="078108B6" w:rsidR="00684039" w:rsidRDefault="00FA66AD">
      <w:pPr>
        <w:spacing w:after="0"/>
      </w:pPr>
      <w:r>
        <w:rPr>
          <w:rFonts w:ascii="Arial" w:hAnsi="Arial"/>
        </w:rPr>
        <w:t xml:space="preserve">M: </w:t>
      </w:r>
      <w:r w:rsidR="006F0E86">
        <w:rPr>
          <w:rFonts w:ascii="Arial" w:hAnsi="Arial"/>
        </w:rPr>
        <w:t>Thank you so much. Yeah. So anything in particular that you disliked?</w:t>
      </w:r>
    </w:p>
    <w:p w14:paraId="6582D17B" w14:textId="77777777" w:rsidR="00684039" w:rsidRDefault="00684039">
      <w:pPr>
        <w:spacing w:after="0"/>
      </w:pPr>
    </w:p>
    <w:p w14:paraId="66AB440F" w14:textId="77777777" w:rsidR="00684039" w:rsidRDefault="006F0E86">
      <w:pPr>
        <w:spacing w:after="0"/>
      </w:pPr>
      <w:r>
        <w:rPr>
          <w:rFonts w:ascii="Arial" w:hAnsi="Arial"/>
          <w:color w:val="5D7284"/>
        </w:rPr>
        <w:t>22:32</w:t>
      </w:r>
    </w:p>
    <w:p w14:paraId="535ECE43" w14:textId="4AB08612" w:rsidR="00684039" w:rsidRDefault="006207C3">
      <w:pPr>
        <w:spacing w:after="0"/>
      </w:pPr>
      <w:r>
        <w:rPr>
          <w:rFonts w:ascii="Arial" w:hAnsi="Arial"/>
        </w:rPr>
        <w:t xml:space="preserve">P4: </w:t>
      </w:r>
      <w:r w:rsidR="006F0E86">
        <w:rPr>
          <w:rFonts w:ascii="Arial" w:hAnsi="Arial"/>
        </w:rPr>
        <w:t xml:space="preserve">Yeah, the </w:t>
      </w:r>
      <w:proofErr w:type="spellStart"/>
      <w:r w:rsidR="006F0E86">
        <w:rPr>
          <w:rFonts w:ascii="Arial" w:hAnsi="Arial"/>
        </w:rPr>
        <w:t>the</w:t>
      </w:r>
      <w:proofErr w:type="spellEnd"/>
      <w:r w:rsidR="006F0E86">
        <w:rPr>
          <w:rFonts w:ascii="Arial" w:hAnsi="Arial"/>
        </w:rPr>
        <w:t xml:space="preserve"> </w:t>
      </w:r>
      <w:r w:rsidR="00777694">
        <w:rPr>
          <w:rFonts w:ascii="Arial" w:hAnsi="Arial"/>
        </w:rPr>
        <w:t>Virat Kohli</w:t>
      </w:r>
      <w:r w:rsidR="006F0E86">
        <w:rPr>
          <w:rFonts w:ascii="Arial" w:hAnsi="Arial"/>
        </w:rPr>
        <w:t xml:space="preserve"> posts like this. I didn't like that post. But I was conflicted. I don't want to </w:t>
      </w:r>
      <w:r w:rsidR="00E65308">
        <w:rPr>
          <w:rFonts w:ascii="Arial" w:hAnsi="Arial"/>
        </w:rPr>
        <w:t>heart</w:t>
      </w:r>
      <w:r w:rsidR="006F0E86">
        <w:rPr>
          <w:rFonts w:ascii="Arial" w:hAnsi="Arial"/>
        </w:rPr>
        <w:t xml:space="preserve"> </w:t>
      </w:r>
      <w:r w:rsidR="00E65308">
        <w:rPr>
          <w:rFonts w:ascii="Arial" w:hAnsi="Arial"/>
        </w:rPr>
        <w:t>it</w:t>
      </w:r>
      <w:r w:rsidR="006F0E86">
        <w:rPr>
          <w:rFonts w:ascii="Arial" w:hAnsi="Arial"/>
        </w:rPr>
        <w:t xml:space="preserve"> or I don't want to </w:t>
      </w:r>
      <w:proofErr w:type="spellStart"/>
      <w:r w:rsidR="00E65308">
        <w:rPr>
          <w:rFonts w:ascii="Arial" w:hAnsi="Arial"/>
        </w:rPr>
        <w:t>heart</w:t>
      </w:r>
      <w:proofErr w:type="spellEnd"/>
      <w:r w:rsidR="00E65308">
        <w:rPr>
          <w:rFonts w:ascii="Arial" w:hAnsi="Arial"/>
        </w:rPr>
        <w:t xml:space="preserve"> </w:t>
      </w:r>
      <w:r w:rsidR="006F0E86">
        <w:rPr>
          <w:rFonts w:ascii="Arial" w:hAnsi="Arial"/>
        </w:rPr>
        <w:t xml:space="preserve"> it for sure. But I want to give it some boost so that it actually reaches more visibility. And there's no option for that. And I find, I find myself conflicted even on Facebook several times. Because I don't want to like it or react to it in any way. I just want to boost it, and there's no option. And even in the sliders like it was I don't want to dislike it like by disliking it. </w:t>
      </w:r>
    </w:p>
    <w:p w14:paraId="771BBFDF" w14:textId="77777777" w:rsidR="00684039" w:rsidRDefault="00684039">
      <w:pPr>
        <w:spacing w:after="0"/>
      </w:pPr>
    </w:p>
    <w:p w14:paraId="7E9CBE8D" w14:textId="77777777" w:rsidR="00684039" w:rsidRDefault="006F0E86">
      <w:pPr>
        <w:spacing w:after="0"/>
      </w:pPr>
      <w:r>
        <w:rPr>
          <w:rFonts w:ascii="Arial" w:hAnsi="Arial"/>
          <w:color w:val="5D7284"/>
        </w:rPr>
        <w:t>23:14</w:t>
      </w:r>
    </w:p>
    <w:p w14:paraId="5E4720D4" w14:textId="47ADCA60" w:rsidR="00684039" w:rsidRDefault="005D33CB">
      <w:pPr>
        <w:spacing w:after="0"/>
      </w:pPr>
      <w:r>
        <w:rPr>
          <w:rFonts w:ascii="Arial" w:hAnsi="Arial"/>
        </w:rPr>
        <w:t xml:space="preserve">M: What about between </w:t>
      </w:r>
      <w:r w:rsidR="006F0E86">
        <w:rPr>
          <w:rFonts w:ascii="Arial" w:hAnsi="Arial"/>
        </w:rPr>
        <w:t>the likes and dislikes.</w:t>
      </w:r>
    </w:p>
    <w:p w14:paraId="69C35DB9" w14:textId="77777777" w:rsidR="00684039" w:rsidRDefault="00684039">
      <w:pPr>
        <w:spacing w:after="0"/>
      </w:pPr>
    </w:p>
    <w:p w14:paraId="06EF73F4" w14:textId="77777777" w:rsidR="00684039" w:rsidRDefault="006F0E86">
      <w:pPr>
        <w:spacing w:after="0"/>
      </w:pPr>
      <w:r>
        <w:rPr>
          <w:rFonts w:ascii="Arial" w:hAnsi="Arial"/>
          <w:color w:val="5D7284"/>
        </w:rPr>
        <w:t>23:16</w:t>
      </w:r>
    </w:p>
    <w:p w14:paraId="2B4000C7" w14:textId="4E4CC29A" w:rsidR="00684039" w:rsidRDefault="009B6B52">
      <w:pPr>
        <w:spacing w:after="0"/>
      </w:pPr>
      <w:r>
        <w:rPr>
          <w:rFonts w:ascii="Arial" w:hAnsi="Arial"/>
        </w:rPr>
        <w:t xml:space="preserve">P4: </w:t>
      </w:r>
      <w:r w:rsidR="006F0E86">
        <w:rPr>
          <w:rFonts w:ascii="Arial" w:hAnsi="Arial"/>
        </w:rPr>
        <w:t>Like I dislike that that's happening. Like if I dislike it, I might downvoting the post. Its, I want to support it, but I actually dislike it.</w:t>
      </w:r>
    </w:p>
    <w:p w14:paraId="516AA16B" w14:textId="77777777" w:rsidR="00684039" w:rsidRDefault="00684039">
      <w:pPr>
        <w:spacing w:after="0"/>
      </w:pPr>
    </w:p>
    <w:p w14:paraId="02BF5885" w14:textId="77777777" w:rsidR="00684039" w:rsidRDefault="006F0E86">
      <w:pPr>
        <w:spacing w:after="0"/>
      </w:pPr>
      <w:r>
        <w:rPr>
          <w:rFonts w:ascii="Arial" w:hAnsi="Arial"/>
          <w:color w:val="5D7284"/>
        </w:rPr>
        <w:t>23:28</w:t>
      </w:r>
    </w:p>
    <w:p w14:paraId="01B3A735" w14:textId="4161118A" w:rsidR="00684039" w:rsidRDefault="00952CDE">
      <w:pPr>
        <w:spacing w:after="0"/>
      </w:pPr>
      <w:r>
        <w:rPr>
          <w:rFonts w:ascii="Arial" w:hAnsi="Arial"/>
        </w:rPr>
        <w:t xml:space="preserve">M: </w:t>
      </w:r>
      <w:r w:rsidR="006F0E86">
        <w:rPr>
          <w:rFonts w:ascii="Arial" w:hAnsi="Arial"/>
        </w:rPr>
        <w:t>So I think moving from there to the next question is that were you able to express yourselves? We're also talking about both in terms of System and System B.</w:t>
      </w:r>
    </w:p>
    <w:p w14:paraId="64225B45" w14:textId="77777777" w:rsidR="00684039" w:rsidRDefault="00684039">
      <w:pPr>
        <w:spacing w:after="0"/>
      </w:pPr>
    </w:p>
    <w:p w14:paraId="15144DB1" w14:textId="77777777" w:rsidR="00684039" w:rsidRDefault="006F0E86">
      <w:pPr>
        <w:spacing w:after="0"/>
      </w:pPr>
      <w:r>
        <w:rPr>
          <w:rFonts w:ascii="Arial" w:hAnsi="Arial"/>
          <w:color w:val="5D7284"/>
        </w:rPr>
        <w:t>23:49</w:t>
      </w:r>
    </w:p>
    <w:p w14:paraId="46F53327" w14:textId="52A69485" w:rsidR="00684039" w:rsidRDefault="00952CDE">
      <w:pPr>
        <w:spacing w:after="0"/>
      </w:pPr>
      <w:r>
        <w:rPr>
          <w:rFonts w:ascii="Arial" w:hAnsi="Arial"/>
        </w:rPr>
        <w:t xml:space="preserve">P4: </w:t>
      </w:r>
      <w:r w:rsidR="006F0E86">
        <w:rPr>
          <w:rFonts w:ascii="Arial" w:hAnsi="Arial"/>
        </w:rPr>
        <w:t xml:space="preserve">System A </w:t>
      </w:r>
      <w:r w:rsidR="006B2D14">
        <w:rPr>
          <w:rFonts w:ascii="Arial" w:hAnsi="Arial"/>
        </w:rPr>
        <w:t>(</w:t>
      </w:r>
      <w:proofErr w:type="spellStart"/>
      <w:r w:rsidR="006B2D14">
        <w:rPr>
          <w:rFonts w:ascii="Arial" w:hAnsi="Arial"/>
        </w:rPr>
        <w:t>Kokoro</w:t>
      </w:r>
      <w:proofErr w:type="spellEnd"/>
      <w:r w:rsidR="006B2D14">
        <w:rPr>
          <w:rFonts w:ascii="Arial" w:hAnsi="Arial"/>
        </w:rPr>
        <w:t xml:space="preserve">) </w:t>
      </w:r>
      <w:r w:rsidR="006F0E86">
        <w:rPr>
          <w:rFonts w:ascii="Arial" w:hAnsi="Arial"/>
        </w:rPr>
        <w:t xml:space="preserve">certainly has more fine grained controls, obviously, I was able to express myself much better </w:t>
      </w:r>
      <w:r w:rsidR="004202B4">
        <w:rPr>
          <w:rFonts w:ascii="Arial" w:hAnsi="Arial"/>
        </w:rPr>
        <w:t>in</w:t>
      </w:r>
      <w:r w:rsidR="006F0E86">
        <w:rPr>
          <w:rFonts w:ascii="Arial" w:hAnsi="Arial"/>
        </w:rPr>
        <w:t xml:space="preserve"> system </w:t>
      </w:r>
      <w:r w:rsidR="004202B4">
        <w:rPr>
          <w:rFonts w:ascii="Arial" w:hAnsi="Arial"/>
        </w:rPr>
        <w:t>A.</w:t>
      </w:r>
      <w:r w:rsidR="006F0E86">
        <w:rPr>
          <w:rFonts w:ascii="Arial" w:hAnsi="Arial"/>
        </w:rPr>
        <w:t xml:space="preserve"> </w:t>
      </w:r>
      <w:r w:rsidR="008D27EB">
        <w:rPr>
          <w:rFonts w:ascii="Arial" w:hAnsi="Arial"/>
        </w:rPr>
        <w:t>S</w:t>
      </w:r>
      <w:r w:rsidR="006F0E86">
        <w:rPr>
          <w:rFonts w:ascii="Arial" w:hAnsi="Arial"/>
        </w:rPr>
        <w:t>ystem B works</w:t>
      </w:r>
      <w:r w:rsidR="008D27EB">
        <w:rPr>
          <w:rFonts w:ascii="Arial" w:hAnsi="Arial"/>
        </w:rPr>
        <w:t xml:space="preserve"> (Baseline)</w:t>
      </w:r>
      <w:r w:rsidR="006F0E86">
        <w:rPr>
          <w:rFonts w:ascii="Arial" w:hAnsi="Arial"/>
        </w:rPr>
        <w:t xml:space="preserve">. And it takes less mental effort or all and you can quickly scroll through the post. I was able to express myself reasonably well. Reasonably, although like system </w:t>
      </w:r>
      <w:r w:rsidR="0004045A">
        <w:rPr>
          <w:rFonts w:ascii="Arial" w:hAnsi="Arial"/>
        </w:rPr>
        <w:t xml:space="preserve">A </w:t>
      </w:r>
      <w:r w:rsidR="006F0E86">
        <w:rPr>
          <w:rFonts w:ascii="Arial" w:hAnsi="Arial"/>
        </w:rPr>
        <w:t>obviously gives you more. I was able to express myself better tha</w:t>
      </w:r>
      <w:r w:rsidR="00F21656">
        <w:rPr>
          <w:rFonts w:ascii="Arial" w:hAnsi="Arial"/>
        </w:rPr>
        <w:t>n,</w:t>
      </w:r>
      <w:r w:rsidR="006F0E86">
        <w:rPr>
          <w:rFonts w:ascii="Arial" w:hAnsi="Arial"/>
        </w:rPr>
        <w:t xml:space="preserve"> but I don't know in reality, like will I spend so much mental effort with the sliders and stuff?</w:t>
      </w:r>
    </w:p>
    <w:p w14:paraId="47B82D51" w14:textId="77777777" w:rsidR="00684039" w:rsidRDefault="00684039">
      <w:pPr>
        <w:spacing w:after="0"/>
      </w:pPr>
    </w:p>
    <w:p w14:paraId="7FAF6792" w14:textId="77777777" w:rsidR="00684039" w:rsidRDefault="006F0E86">
      <w:pPr>
        <w:spacing w:after="0"/>
      </w:pPr>
      <w:r>
        <w:rPr>
          <w:rFonts w:ascii="Arial" w:hAnsi="Arial"/>
          <w:color w:val="5D7284"/>
        </w:rPr>
        <w:t>24:29</w:t>
      </w:r>
    </w:p>
    <w:p w14:paraId="07254281" w14:textId="16B6A3DE" w:rsidR="00684039" w:rsidRDefault="00BC6819">
      <w:pPr>
        <w:spacing w:after="0"/>
      </w:pPr>
      <w:r>
        <w:rPr>
          <w:rFonts w:ascii="Arial" w:hAnsi="Arial"/>
        </w:rPr>
        <w:t xml:space="preserve">M: </w:t>
      </w:r>
      <w:r w:rsidR="00366D48">
        <w:rPr>
          <w:rFonts w:ascii="Arial" w:hAnsi="Arial"/>
        </w:rPr>
        <w:t>Plus the conflicted feeling that you had, I</w:t>
      </w:r>
      <w:r w:rsidR="006F0E86">
        <w:rPr>
          <w:rFonts w:ascii="Arial" w:hAnsi="Arial"/>
        </w:rPr>
        <w:t>t's like, it's not about like a dislike, you just want to acknowledge something.</w:t>
      </w:r>
    </w:p>
    <w:p w14:paraId="3B750915" w14:textId="77777777" w:rsidR="00684039" w:rsidRDefault="00684039">
      <w:pPr>
        <w:spacing w:after="0"/>
      </w:pPr>
    </w:p>
    <w:p w14:paraId="13EA49A4" w14:textId="77777777" w:rsidR="00684039" w:rsidRDefault="006F0E86">
      <w:pPr>
        <w:spacing w:after="0"/>
      </w:pPr>
      <w:r>
        <w:rPr>
          <w:rFonts w:ascii="Arial" w:hAnsi="Arial"/>
          <w:color w:val="5D7284"/>
        </w:rPr>
        <w:t>24:39</w:t>
      </w:r>
    </w:p>
    <w:p w14:paraId="1E17D858" w14:textId="035BA449" w:rsidR="00684039" w:rsidRDefault="00A92BFC">
      <w:pPr>
        <w:spacing w:after="0"/>
      </w:pPr>
      <w:r>
        <w:rPr>
          <w:rFonts w:ascii="Arial" w:hAnsi="Arial"/>
        </w:rPr>
        <w:t xml:space="preserve">P4: </w:t>
      </w:r>
      <w:r w:rsidR="006F0E86">
        <w:rPr>
          <w:rFonts w:ascii="Arial" w:hAnsi="Arial"/>
        </w:rPr>
        <w:t xml:space="preserve">I like the fine grained controls. And I would want to use it in some situations, but I don't when I'm scrolling through, like not Suppose it takes too much mental effort. Zero to 100. That's a long range. </w:t>
      </w:r>
    </w:p>
    <w:p w14:paraId="13D3718D" w14:textId="77777777" w:rsidR="00684039" w:rsidRDefault="00684039">
      <w:pPr>
        <w:spacing w:after="0"/>
      </w:pPr>
    </w:p>
    <w:p w14:paraId="31B7EFF0" w14:textId="77777777" w:rsidR="00684039" w:rsidRDefault="006F0E86">
      <w:pPr>
        <w:spacing w:after="0"/>
      </w:pPr>
      <w:r>
        <w:rPr>
          <w:rFonts w:ascii="Arial" w:hAnsi="Arial"/>
          <w:color w:val="5D7284"/>
        </w:rPr>
        <w:t>24:56</w:t>
      </w:r>
    </w:p>
    <w:p w14:paraId="787C8920" w14:textId="1B023251" w:rsidR="00684039" w:rsidRDefault="003B2BDD">
      <w:pPr>
        <w:spacing w:after="0"/>
      </w:pPr>
      <w:r>
        <w:rPr>
          <w:rFonts w:ascii="Arial" w:hAnsi="Arial"/>
        </w:rPr>
        <w:t xml:space="preserve">M: Would it be </w:t>
      </w:r>
      <w:r w:rsidR="006F0E86">
        <w:rPr>
          <w:rFonts w:ascii="Arial" w:hAnsi="Arial"/>
        </w:rPr>
        <w:t xml:space="preserve">more acceptable if it was minus 10 to 10 or something </w:t>
      </w:r>
      <w:r>
        <w:rPr>
          <w:rFonts w:ascii="Arial" w:hAnsi="Arial"/>
        </w:rPr>
        <w:t>similar?</w:t>
      </w:r>
    </w:p>
    <w:p w14:paraId="5CA580A4" w14:textId="77777777" w:rsidR="00684039" w:rsidRDefault="00684039">
      <w:pPr>
        <w:spacing w:after="0"/>
      </w:pPr>
    </w:p>
    <w:p w14:paraId="544502B2" w14:textId="77777777" w:rsidR="00684039" w:rsidRDefault="006F0E86">
      <w:pPr>
        <w:spacing w:after="0"/>
      </w:pPr>
      <w:r>
        <w:rPr>
          <w:rFonts w:ascii="Arial" w:hAnsi="Arial"/>
          <w:color w:val="5D7284"/>
        </w:rPr>
        <w:t>25:01</w:t>
      </w:r>
    </w:p>
    <w:p w14:paraId="76854ED0" w14:textId="6060A084" w:rsidR="00684039" w:rsidRDefault="003B2BDD">
      <w:pPr>
        <w:spacing w:after="0"/>
      </w:pPr>
      <w:r>
        <w:rPr>
          <w:rFonts w:ascii="Arial" w:hAnsi="Arial"/>
        </w:rPr>
        <w:t>P5: M</w:t>
      </w:r>
      <w:r w:rsidR="006F0E86">
        <w:rPr>
          <w:rFonts w:ascii="Arial" w:hAnsi="Arial"/>
        </w:rPr>
        <w:t>inus five to five would be fine. Probably 10. Also, it says too much.</w:t>
      </w:r>
    </w:p>
    <w:p w14:paraId="732D6DD5" w14:textId="77777777" w:rsidR="00684039" w:rsidRDefault="00684039">
      <w:pPr>
        <w:spacing w:after="0"/>
      </w:pPr>
    </w:p>
    <w:p w14:paraId="30DB705A" w14:textId="77777777" w:rsidR="00684039" w:rsidRDefault="006F0E86">
      <w:pPr>
        <w:spacing w:after="0"/>
      </w:pPr>
      <w:r>
        <w:rPr>
          <w:rFonts w:ascii="Arial" w:hAnsi="Arial"/>
          <w:color w:val="5D7284"/>
        </w:rPr>
        <w:t>25:08</w:t>
      </w:r>
    </w:p>
    <w:p w14:paraId="6D71FCCB" w14:textId="5B4C397B" w:rsidR="00684039" w:rsidRDefault="003B2BDD">
      <w:pPr>
        <w:spacing w:after="0"/>
      </w:pPr>
      <w:r>
        <w:rPr>
          <w:rFonts w:ascii="Arial" w:hAnsi="Arial"/>
        </w:rPr>
        <w:lastRenderedPageBreak/>
        <w:t xml:space="preserve">M: </w:t>
      </w:r>
      <w:r w:rsidR="006F0E86">
        <w:rPr>
          <w:rFonts w:ascii="Arial" w:hAnsi="Arial"/>
        </w:rPr>
        <w:t>Yeah. Thank you so much. So how do you think you could connect with others using these platforms?</w:t>
      </w:r>
    </w:p>
    <w:p w14:paraId="48FBD841" w14:textId="77777777" w:rsidR="00684039" w:rsidRDefault="00684039">
      <w:pPr>
        <w:spacing w:after="0"/>
      </w:pPr>
    </w:p>
    <w:p w14:paraId="00A40DA9" w14:textId="77777777" w:rsidR="00684039" w:rsidRDefault="006F0E86">
      <w:pPr>
        <w:spacing w:after="0"/>
      </w:pPr>
      <w:r>
        <w:rPr>
          <w:rFonts w:ascii="Arial" w:hAnsi="Arial"/>
          <w:color w:val="5D7284"/>
        </w:rPr>
        <w:t>25:21</w:t>
      </w:r>
    </w:p>
    <w:p w14:paraId="30ACA9EB" w14:textId="66B740AD" w:rsidR="00684039" w:rsidRDefault="00E134B1">
      <w:pPr>
        <w:spacing w:after="0"/>
      </w:pPr>
      <w:r>
        <w:rPr>
          <w:rFonts w:ascii="Arial" w:hAnsi="Arial"/>
        </w:rPr>
        <w:t xml:space="preserve">P4: </w:t>
      </w:r>
      <w:r w:rsidR="006F0E86">
        <w:rPr>
          <w:rFonts w:ascii="Arial" w:hAnsi="Arial"/>
        </w:rPr>
        <w:t xml:space="preserve">How can you be more </w:t>
      </w:r>
      <w:r>
        <w:rPr>
          <w:rFonts w:ascii="Arial" w:hAnsi="Arial"/>
        </w:rPr>
        <w:t xml:space="preserve">precise? </w:t>
      </w:r>
    </w:p>
    <w:p w14:paraId="6AFF6593" w14:textId="77777777" w:rsidR="00684039" w:rsidRDefault="00684039">
      <w:pPr>
        <w:spacing w:after="0"/>
      </w:pPr>
    </w:p>
    <w:p w14:paraId="62E8AF80" w14:textId="77777777" w:rsidR="00684039" w:rsidRDefault="006F0E86">
      <w:pPr>
        <w:spacing w:after="0"/>
      </w:pPr>
      <w:r>
        <w:rPr>
          <w:rFonts w:ascii="Arial" w:hAnsi="Arial"/>
          <w:color w:val="5D7284"/>
        </w:rPr>
        <w:t>25:28</w:t>
      </w:r>
    </w:p>
    <w:p w14:paraId="13A1A3BC" w14:textId="7AC68F68" w:rsidR="00684039" w:rsidRDefault="00E134B1">
      <w:pPr>
        <w:spacing w:after="0"/>
      </w:pPr>
      <w:r>
        <w:rPr>
          <w:rFonts w:ascii="Arial" w:hAnsi="Arial"/>
        </w:rPr>
        <w:t>M: D</w:t>
      </w:r>
      <w:r w:rsidR="006F0E86">
        <w:rPr>
          <w:rFonts w:ascii="Arial" w:hAnsi="Arial"/>
        </w:rPr>
        <w:t>o think that we're using the features that you're used for both of these platforms, would any of those enable you to connect with others? Online? In the same network?</w:t>
      </w:r>
    </w:p>
    <w:p w14:paraId="3B131BCB" w14:textId="77777777" w:rsidR="00684039" w:rsidRDefault="00684039">
      <w:pPr>
        <w:spacing w:after="0"/>
      </w:pPr>
    </w:p>
    <w:p w14:paraId="671E12EF" w14:textId="77777777" w:rsidR="00684039" w:rsidRDefault="006F0E86">
      <w:pPr>
        <w:spacing w:after="0"/>
      </w:pPr>
      <w:r>
        <w:rPr>
          <w:rFonts w:ascii="Arial" w:hAnsi="Arial"/>
          <w:color w:val="5D7284"/>
        </w:rPr>
        <w:t>25:40</w:t>
      </w:r>
    </w:p>
    <w:p w14:paraId="07C95303" w14:textId="777675EE" w:rsidR="00684039" w:rsidRDefault="00D962CB">
      <w:pPr>
        <w:spacing w:after="0"/>
      </w:pPr>
      <w:r>
        <w:rPr>
          <w:rFonts w:ascii="Arial" w:hAnsi="Arial"/>
        </w:rPr>
        <w:t xml:space="preserve">P4: </w:t>
      </w:r>
      <w:r w:rsidR="006F0E86">
        <w:rPr>
          <w:rFonts w:ascii="Arial" w:hAnsi="Arial"/>
        </w:rPr>
        <w:t>Certainly</w:t>
      </w:r>
      <w:r w:rsidR="00604487">
        <w:rPr>
          <w:rFonts w:ascii="Arial" w:hAnsi="Arial"/>
        </w:rPr>
        <w:t>,</w:t>
      </w:r>
      <w:r w:rsidR="006F0E86">
        <w:rPr>
          <w:rFonts w:ascii="Arial" w:hAnsi="Arial"/>
        </w:rPr>
        <w:t xml:space="preserve"> system </w:t>
      </w:r>
      <w:r>
        <w:rPr>
          <w:rFonts w:ascii="Arial" w:hAnsi="Arial"/>
        </w:rPr>
        <w:t>A (</w:t>
      </w:r>
      <w:proofErr w:type="spellStart"/>
      <w:r>
        <w:rPr>
          <w:rFonts w:ascii="Arial" w:hAnsi="Arial"/>
        </w:rPr>
        <w:t>Kokoro</w:t>
      </w:r>
      <w:proofErr w:type="spellEnd"/>
      <w:r>
        <w:rPr>
          <w:rFonts w:ascii="Arial" w:hAnsi="Arial"/>
        </w:rPr>
        <w:t>)</w:t>
      </w:r>
      <w:r w:rsidR="006F0E86">
        <w:rPr>
          <w:rFonts w:ascii="Arial" w:hAnsi="Arial"/>
        </w:rPr>
        <w:t xml:space="preserve">, actually lets you know who you're connecting with, which is a great feature. And, yeah, if I want to, if I don't want to just see posts from one part of the country system </w:t>
      </w:r>
      <w:r w:rsidR="00B93B3D">
        <w:rPr>
          <w:rFonts w:ascii="Arial" w:hAnsi="Arial"/>
        </w:rPr>
        <w:t>A</w:t>
      </w:r>
      <w:r w:rsidR="006F0E86">
        <w:rPr>
          <w:rFonts w:ascii="Arial" w:hAnsi="Arial"/>
        </w:rPr>
        <w:t xml:space="preserve"> actually lets me know, okay, you're actually seeing posts from one part of the country. I wish it had a feature, along with that, to also show me posts from another part of the country or like to show me posts from all countries rather than just showing it for one specific country.</w:t>
      </w:r>
    </w:p>
    <w:p w14:paraId="51825B0D" w14:textId="77777777" w:rsidR="00684039" w:rsidRDefault="00684039">
      <w:pPr>
        <w:spacing w:after="0"/>
      </w:pPr>
    </w:p>
    <w:p w14:paraId="10EBEE12" w14:textId="77777777" w:rsidR="00684039" w:rsidRDefault="006F0E86">
      <w:pPr>
        <w:spacing w:after="0"/>
      </w:pPr>
      <w:r>
        <w:rPr>
          <w:rFonts w:ascii="Arial" w:hAnsi="Arial"/>
          <w:color w:val="5D7284"/>
        </w:rPr>
        <w:t>26:21</w:t>
      </w:r>
    </w:p>
    <w:p w14:paraId="4618F50A" w14:textId="7A90802B" w:rsidR="00684039" w:rsidRDefault="002D1980">
      <w:pPr>
        <w:spacing w:after="0"/>
      </w:pPr>
      <w:r>
        <w:rPr>
          <w:rFonts w:ascii="Arial" w:hAnsi="Arial"/>
        </w:rPr>
        <w:t xml:space="preserve">P4: </w:t>
      </w:r>
      <w:r w:rsidR="006F0E86">
        <w:rPr>
          <w:rFonts w:ascii="Arial" w:hAnsi="Arial"/>
        </w:rPr>
        <w:t xml:space="preserve">Yeah, system </w:t>
      </w:r>
      <w:r w:rsidR="004F2B6A">
        <w:rPr>
          <w:rFonts w:ascii="Arial" w:hAnsi="Arial"/>
        </w:rPr>
        <w:t>A</w:t>
      </w:r>
      <w:r w:rsidR="006F0E86">
        <w:rPr>
          <w:rFonts w:ascii="Arial" w:hAnsi="Arial"/>
        </w:rPr>
        <w:t xml:space="preserve"> </w:t>
      </w:r>
      <w:r w:rsidR="00951BAE">
        <w:rPr>
          <w:rFonts w:ascii="Arial" w:hAnsi="Arial"/>
        </w:rPr>
        <w:t>(</w:t>
      </w:r>
      <w:proofErr w:type="spellStart"/>
      <w:r w:rsidR="00951BAE">
        <w:rPr>
          <w:rFonts w:ascii="Arial" w:hAnsi="Arial"/>
        </w:rPr>
        <w:t>Kokoro</w:t>
      </w:r>
      <w:proofErr w:type="spellEnd"/>
      <w:r w:rsidR="00951BAE">
        <w:rPr>
          <w:rFonts w:ascii="Arial" w:hAnsi="Arial"/>
        </w:rPr>
        <w:t xml:space="preserve">) </w:t>
      </w:r>
      <w:r w:rsidR="006F0E86">
        <w:rPr>
          <w:rFonts w:ascii="Arial" w:hAnsi="Arial"/>
        </w:rPr>
        <w:t xml:space="preserve">obviously gives me more information about who I'm connecting with. How many people which what's the demographic, I have context, about, like, the information I'm seeing it only oftentimes online, you have these echo chambers. Like, </w:t>
      </w:r>
      <w:r w:rsidR="002D79A1">
        <w:rPr>
          <w:rFonts w:ascii="Arial" w:hAnsi="Arial"/>
        </w:rPr>
        <w:t>which</w:t>
      </w:r>
      <w:r w:rsidR="006F0E86">
        <w:rPr>
          <w:rFonts w:ascii="Arial" w:hAnsi="Arial"/>
        </w:rPr>
        <w:t xml:space="preserve"> can be localized to a specific region. And you see all the posts, if it's coming from a single region, you think that's the whole internet, but it's not really which is amazing feature that system </w:t>
      </w:r>
      <w:r w:rsidR="003640C9">
        <w:rPr>
          <w:rFonts w:ascii="Arial" w:hAnsi="Arial"/>
        </w:rPr>
        <w:t xml:space="preserve">A </w:t>
      </w:r>
      <w:r w:rsidR="006F0E86">
        <w:rPr>
          <w:rFonts w:ascii="Arial" w:hAnsi="Arial"/>
        </w:rPr>
        <w:t xml:space="preserve">is giving you. I really think that's </w:t>
      </w:r>
      <w:proofErr w:type="spellStart"/>
      <w:r w:rsidR="006F0E86">
        <w:rPr>
          <w:rFonts w:ascii="Arial" w:hAnsi="Arial"/>
        </w:rPr>
        <w:t>that's</w:t>
      </w:r>
      <w:proofErr w:type="spellEnd"/>
      <w:r w:rsidR="006F0E86">
        <w:rPr>
          <w:rFonts w:ascii="Arial" w:hAnsi="Arial"/>
        </w:rPr>
        <w:t xml:space="preserve"> going to be very helpful to help people recognize that they are an echo chamber.</w:t>
      </w:r>
    </w:p>
    <w:p w14:paraId="467D6BEE" w14:textId="77777777" w:rsidR="00684039" w:rsidRDefault="00684039">
      <w:pPr>
        <w:spacing w:after="0"/>
      </w:pPr>
    </w:p>
    <w:p w14:paraId="54A2677F" w14:textId="77777777" w:rsidR="00684039" w:rsidRDefault="006F0E86">
      <w:pPr>
        <w:spacing w:after="0"/>
      </w:pPr>
      <w:r>
        <w:rPr>
          <w:rFonts w:ascii="Arial" w:hAnsi="Arial"/>
          <w:color w:val="5D7284"/>
        </w:rPr>
        <w:t>27:09</w:t>
      </w:r>
    </w:p>
    <w:p w14:paraId="75694B66" w14:textId="2CB9DE59" w:rsidR="00684039" w:rsidRDefault="005B5098">
      <w:pPr>
        <w:spacing w:after="0"/>
      </w:pPr>
      <w:r>
        <w:rPr>
          <w:rFonts w:ascii="Arial" w:hAnsi="Arial"/>
        </w:rPr>
        <w:t xml:space="preserve">M: </w:t>
      </w:r>
      <w:r w:rsidR="006F0E86">
        <w:rPr>
          <w:rFonts w:ascii="Arial" w:hAnsi="Arial"/>
        </w:rPr>
        <w:t>Thank you. So did the system respond to your actions the way you expected?</w:t>
      </w:r>
    </w:p>
    <w:p w14:paraId="637E8735" w14:textId="77777777" w:rsidR="00684039" w:rsidRDefault="00684039">
      <w:pPr>
        <w:spacing w:after="0"/>
      </w:pPr>
    </w:p>
    <w:p w14:paraId="0815DF8A" w14:textId="77777777" w:rsidR="00684039" w:rsidRDefault="006F0E86">
      <w:pPr>
        <w:spacing w:after="0"/>
      </w:pPr>
      <w:r>
        <w:rPr>
          <w:rFonts w:ascii="Arial" w:hAnsi="Arial"/>
          <w:color w:val="5D7284"/>
        </w:rPr>
        <w:t>27:20</w:t>
      </w:r>
    </w:p>
    <w:p w14:paraId="4A2D5818" w14:textId="354883F5" w:rsidR="00684039" w:rsidRDefault="005C6F65">
      <w:pPr>
        <w:spacing w:after="0"/>
      </w:pPr>
      <w:r>
        <w:rPr>
          <w:rFonts w:ascii="Arial" w:hAnsi="Arial"/>
        </w:rPr>
        <w:t xml:space="preserve">P4: </w:t>
      </w:r>
      <w:r w:rsidR="006F0E86">
        <w:rPr>
          <w:rFonts w:ascii="Arial" w:hAnsi="Arial"/>
        </w:rPr>
        <w:t>In this way, I guess the color thing is something I mentioned, which did not work there. I think often people what, like, you'll see movies like you have lots of five star reviews, you have lots of one star review. Like people really want to like something or like really don't like nothing system</w:t>
      </w:r>
      <w:r w:rsidR="002A0CEE">
        <w:rPr>
          <w:rFonts w:ascii="Arial" w:hAnsi="Arial"/>
        </w:rPr>
        <w:t xml:space="preserve"> A</w:t>
      </w:r>
      <w:r w:rsidR="006F0E86">
        <w:rPr>
          <w:rFonts w:ascii="Arial" w:hAnsi="Arial"/>
        </w:rPr>
        <w:t xml:space="preserve"> </w:t>
      </w:r>
      <w:r w:rsidR="002A0CEE">
        <w:rPr>
          <w:rFonts w:ascii="Arial" w:hAnsi="Arial"/>
        </w:rPr>
        <w:t>did not</w:t>
      </w:r>
      <w:r w:rsidR="006F0E86">
        <w:rPr>
          <w:rFonts w:ascii="Arial" w:hAnsi="Arial"/>
        </w:rPr>
        <w:t xml:space="preserve"> let me do that, easily</w:t>
      </w:r>
      <w:r w:rsidR="00CF5E2F">
        <w:rPr>
          <w:rFonts w:ascii="Arial" w:hAnsi="Arial"/>
        </w:rPr>
        <w:t xml:space="preserve">, the </w:t>
      </w:r>
      <w:r w:rsidR="006F0E86">
        <w:rPr>
          <w:rFonts w:ascii="Arial" w:hAnsi="Arial"/>
        </w:rPr>
        <w:t xml:space="preserve">UI </w:t>
      </w:r>
      <w:r w:rsidR="00CF5E2F">
        <w:rPr>
          <w:rFonts w:ascii="Arial" w:hAnsi="Arial"/>
        </w:rPr>
        <w:t>was not perfect. Apart from that</w:t>
      </w:r>
      <w:r w:rsidR="006F0E86">
        <w:rPr>
          <w:rFonts w:ascii="Arial" w:hAnsi="Arial"/>
        </w:rPr>
        <w:t>, yeah, mostly. It was fine.</w:t>
      </w:r>
    </w:p>
    <w:p w14:paraId="48997BF1" w14:textId="77777777" w:rsidR="00684039" w:rsidRDefault="00684039">
      <w:pPr>
        <w:spacing w:after="0"/>
      </w:pPr>
    </w:p>
    <w:p w14:paraId="4334A39E" w14:textId="77777777" w:rsidR="00684039" w:rsidRDefault="006F0E86">
      <w:pPr>
        <w:spacing w:after="0"/>
      </w:pPr>
      <w:r>
        <w:rPr>
          <w:rFonts w:ascii="Arial" w:hAnsi="Arial"/>
          <w:color w:val="5D7284"/>
        </w:rPr>
        <w:t>27:53</w:t>
      </w:r>
    </w:p>
    <w:p w14:paraId="5575C0C9" w14:textId="3C517023" w:rsidR="00684039" w:rsidRDefault="0042187A">
      <w:pPr>
        <w:spacing w:after="0"/>
      </w:pPr>
      <w:r>
        <w:rPr>
          <w:rFonts w:ascii="Arial" w:hAnsi="Arial"/>
        </w:rPr>
        <w:t xml:space="preserve">M: </w:t>
      </w:r>
      <w:r w:rsidR="006F0E86">
        <w:rPr>
          <w:rFonts w:ascii="Arial" w:hAnsi="Arial"/>
        </w:rPr>
        <w:t xml:space="preserve">So anything that surprised you. And it's also </w:t>
      </w:r>
      <w:r w:rsidR="00380692">
        <w:rPr>
          <w:rFonts w:ascii="Arial" w:hAnsi="Arial"/>
        </w:rPr>
        <w:t>relates</w:t>
      </w:r>
      <w:r w:rsidR="006F0E86">
        <w:rPr>
          <w:rFonts w:ascii="Arial" w:hAnsi="Arial"/>
        </w:rPr>
        <w:t xml:space="preserve"> to the posts that were coming in the way that they were coming. </w:t>
      </w:r>
    </w:p>
    <w:p w14:paraId="2171B770" w14:textId="77777777" w:rsidR="00684039" w:rsidRDefault="00684039">
      <w:pPr>
        <w:spacing w:after="0"/>
      </w:pPr>
    </w:p>
    <w:p w14:paraId="2297040E" w14:textId="77777777" w:rsidR="00684039" w:rsidRDefault="006F0E86">
      <w:pPr>
        <w:spacing w:after="0"/>
      </w:pPr>
      <w:r>
        <w:rPr>
          <w:rFonts w:ascii="Arial" w:hAnsi="Arial"/>
          <w:color w:val="5D7284"/>
        </w:rPr>
        <w:t>28:04</w:t>
      </w:r>
    </w:p>
    <w:p w14:paraId="168341B0" w14:textId="48ADEB77" w:rsidR="00684039" w:rsidRDefault="003910C6">
      <w:pPr>
        <w:spacing w:after="0"/>
      </w:pPr>
      <w:r>
        <w:rPr>
          <w:rFonts w:ascii="Arial" w:hAnsi="Arial"/>
        </w:rPr>
        <w:t xml:space="preserve">P4: </w:t>
      </w:r>
      <w:r w:rsidR="00FE4295">
        <w:rPr>
          <w:rFonts w:ascii="Arial" w:hAnsi="Arial"/>
        </w:rPr>
        <w:t xml:space="preserve">It </w:t>
      </w:r>
      <w:r w:rsidR="006F0E86">
        <w:rPr>
          <w:rFonts w:ascii="Arial" w:hAnsi="Arial"/>
        </w:rPr>
        <w:t>seem to be lots of spammy links. Not lots but more than what I see on my wall. Usually, lots of spammy posts, like too many Bitcoin posts, whose fee</w:t>
      </w:r>
      <w:r w:rsidR="008D31D7">
        <w:rPr>
          <w:rFonts w:ascii="Arial" w:hAnsi="Arial"/>
        </w:rPr>
        <w:t>d</w:t>
      </w:r>
      <w:r w:rsidR="006F0E86">
        <w:rPr>
          <w:rFonts w:ascii="Arial" w:hAnsi="Arial"/>
        </w:rPr>
        <w:t xml:space="preserve"> are my </w:t>
      </w:r>
      <w:r w:rsidR="008D31D7">
        <w:rPr>
          <w:rFonts w:ascii="Arial" w:hAnsi="Arial"/>
        </w:rPr>
        <w:t>s</w:t>
      </w:r>
      <w:r w:rsidR="006F0E86">
        <w:rPr>
          <w:rFonts w:ascii="Arial" w:hAnsi="Arial"/>
        </w:rPr>
        <w:t>eeing. And suppose only had hashtags. They didn't even have</w:t>
      </w:r>
    </w:p>
    <w:p w14:paraId="447BC40B" w14:textId="77777777" w:rsidR="00684039" w:rsidRDefault="00684039">
      <w:pPr>
        <w:spacing w:after="0"/>
      </w:pPr>
    </w:p>
    <w:p w14:paraId="5B1CC24C" w14:textId="77777777" w:rsidR="00684039" w:rsidRDefault="006F0E86">
      <w:pPr>
        <w:spacing w:after="0"/>
      </w:pPr>
      <w:r>
        <w:rPr>
          <w:rFonts w:ascii="Arial" w:hAnsi="Arial"/>
          <w:color w:val="5D7284"/>
        </w:rPr>
        <w:t>28:25</w:t>
      </w:r>
    </w:p>
    <w:p w14:paraId="7956B173" w14:textId="620F9DD9" w:rsidR="00684039" w:rsidRDefault="000A6737">
      <w:pPr>
        <w:spacing w:after="0"/>
      </w:pPr>
      <w:r>
        <w:rPr>
          <w:rFonts w:ascii="Arial" w:hAnsi="Arial"/>
        </w:rPr>
        <w:lastRenderedPageBreak/>
        <w:t>M: Did you</w:t>
      </w:r>
      <w:r w:rsidR="006F0E86">
        <w:rPr>
          <w:rFonts w:ascii="Arial" w:hAnsi="Arial"/>
        </w:rPr>
        <w:t xml:space="preserve"> find any difference in the ways the posts were shown in this two systems</w:t>
      </w:r>
      <w:r w:rsidR="00035666">
        <w:rPr>
          <w:rFonts w:ascii="Arial" w:hAnsi="Arial"/>
        </w:rPr>
        <w:t>?</w:t>
      </w:r>
    </w:p>
    <w:p w14:paraId="0DE292CC" w14:textId="77777777" w:rsidR="00684039" w:rsidRDefault="00684039">
      <w:pPr>
        <w:spacing w:after="0"/>
      </w:pPr>
    </w:p>
    <w:p w14:paraId="48266610" w14:textId="77777777" w:rsidR="00684039" w:rsidRDefault="006F0E86">
      <w:pPr>
        <w:spacing w:after="0"/>
      </w:pPr>
      <w:r>
        <w:rPr>
          <w:rFonts w:ascii="Arial" w:hAnsi="Arial"/>
          <w:color w:val="5D7284"/>
        </w:rPr>
        <w:t>28:35</w:t>
      </w:r>
    </w:p>
    <w:p w14:paraId="0426585F" w14:textId="5F970E52" w:rsidR="00684039" w:rsidRDefault="00EE5014">
      <w:pPr>
        <w:spacing w:after="0"/>
      </w:pPr>
      <w:r>
        <w:rPr>
          <w:rFonts w:ascii="Arial" w:hAnsi="Arial"/>
        </w:rPr>
        <w:t xml:space="preserve">P4: </w:t>
      </w:r>
      <w:r w:rsidR="006F0E86">
        <w:rPr>
          <w:rFonts w:ascii="Arial" w:hAnsi="Arial"/>
        </w:rPr>
        <w:t>I could go through more tweets, more tweets fit in the UI at the same time in the system</w:t>
      </w:r>
      <w:r w:rsidR="0082714D">
        <w:rPr>
          <w:rFonts w:ascii="Arial" w:hAnsi="Arial"/>
        </w:rPr>
        <w:t xml:space="preserve"> 2 (Baseline)</w:t>
      </w:r>
      <w:r w:rsidR="006F0E86">
        <w:rPr>
          <w:rFonts w:ascii="Arial" w:hAnsi="Arial"/>
        </w:rPr>
        <w:t xml:space="preserve">, because it doesn't have sliders and stuff. So I could cover more ground. system </w:t>
      </w:r>
      <w:r w:rsidR="00310F48">
        <w:rPr>
          <w:rFonts w:ascii="Arial" w:hAnsi="Arial"/>
        </w:rPr>
        <w:t>A</w:t>
      </w:r>
      <w:r w:rsidR="006F0E86">
        <w:rPr>
          <w:rFonts w:ascii="Arial" w:hAnsi="Arial"/>
        </w:rPr>
        <w:t xml:space="preserve"> have too much clutter. </w:t>
      </w:r>
    </w:p>
    <w:p w14:paraId="4E18DED8" w14:textId="77777777" w:rsidR="00684039" w:rsidRDefault="00684039">
      <w:pPr>
        <w:spacing w:after="0"/>
      </w:pPr>
    </w:p>
    <w:p w14:paraId="2B29F65D" w14:textId="77777777" w:rsidR="00684039" w:rsidRDefault="006F0E86">
      <w:pPr>
        <w:spacing w:after="0"/>
      </w:pPr>
      <w:r>
        <w:rPr>
          <w:rFonts w:ascii="Arial" w:hAnsi="Arial"/>
          <w:color w:val="5D7284"/>
        </w:rPr>
        <w:t>28:55</w:t>
      </w:r>
    </w:p>
    <w:p w14:paraId="03DD04DD" w14:textId="1A00CE00" w:rsidR="00684039" w:rsidRDefault="00017ADD">
      <w:pPr>
        <w:spacing w:after="0"/>
      </w:pPr>
      <w:r>
        <w:rPr>
          <w:rFonts w:ascii="Arial" w:hAnsi="Arial"/>
        </w:rPr>
        <w:t xml:space="preserve">M: </w:t>
      </w:r>
      <w:r w:rsidR="006F0E86">
        <w:rPr>
          <w:rFonts w:ascii="Arial" w:hAnsi="Arial"/>
        </w:rPr>
        <w:t>Yeah. So did you feel that you could make the system do what you want?</w:t>
      </w:r>
    </w:p>
    <w:p w14:paraId="511032CE" w14:textId="77777777" w:rsidR="00684039" w:rsidRDefault="00684039">
      <w:pPr>
        <w:spacing w:after="0"/>
      </w:pPr>
    </w:p>
    <w:p w14:paraId="7579DC3A" w14:textId="77777777" w:rsidR="00684039" w:rsidRDefault="006F0E86">
      <w:pPr>
        <w:spacing w:after="0"/>
      </w:pPr>
      <w:r>
        <w:rPr>
          <w:rFonts w:ascii="Arial" w:hAnsi="Arial"/>
          <w:color w:val="5D7284"/>
        </w:rPr>
        <w:t>29:09</w:t>
      </w:r>
    </w:p>
    <w:p w14:paraId="5F02A3A4" w14:textId="07FE088F" w:rsidR="00684039" w:rsidRDefault="00C5771F">
      <w:pPr>
        <w:spacing w:after="0"/>
      </w:pPr>
      <w:r>
        <w:rPr>
          <w:rFonts w:ascii="Arial" w:hAnsi="Arial"/>
        </w:rPr>
        <w:t xml:space="preserve">P4: </w:t>
      </w:r>
      <w:r w:rsidR="006F0E86">
        <w:rPr>
          <w:rFonts w:ascii="Arial" w:hAnsi="Arial"/>
        </w:rPr>
        <w:t>Without fully example, certainly, I did not make it to where I wanted to go. And also, in system B</w:t>
      </w:r>
      <w:r w:rsidR="00663A0D">
        <w:rPr>
          <w:rFonts w:ascii="Arial" w:hAnsi="Arial"/>
        </w:rPr>
        <w:t xml:space="preserve"> (Baseline)</w:t>
      </w:r>
      <w:r w:rsidR="006F0E86">
        <w:rPr>
          <w:rFonts w:ascii="Arial" w:hAnsi="Arial"/>
        </w:rPr>
        <w:t xml:space="preserve">, yeah, this is a big problem. Like there's no dislike, but some of the spammy posts like I actually wish I could onward so other people </w:t>
      </w:r>
      <w:r w:rsidR="00F8414F">
        <w:rPr>
          <w:rFonts w:ascii="Arial" w:hAnsi="Arial"/>
        </w:rPr>
        <w:t>didn’t see it</w:t>
      </w:r>
      <w:r w:rsidR="006F0E86">
        <w:rPr>
          <w:rFonts w:ascii="Arial" w:hAnsi="Arial"/>
        </w:rPr>
        <w:t xml:space="preserve">. </w:t>
      </w:r>
      <w:r w:rsidR="00F8414F">
        <w:rPr>
          <w:rFonts w:ascii="Arial" w:hAnsi="Arial"/>
        </w:rPr>
        <w:t>It could have been an option</w:t>
      </w:r>
      <w:r w:rsidR="006F0E86">
        <w:rPr>
          <w:rFonts w:ascii="Arial" w:hAnsi="Arial"/>
        </w:rPr>
        <w:t>.</w:t>
      </w:r>
    </w:p>
    <w:p w14:paraId="034CAD1D" w14:textId="77777777" w:rsidR="00684039" w:rsidRDefault="00684039">
      <w:pPr>
        <w:spacing w:after="0"/>
      </w:pPr>
    </w:p>
    <w:p w14:paraId="2F99DF8B" w14:textId="77777777" w:rsidR="00684039" w:rsidRDefault="006F0E86">
      <w:pPr>
        <w:spacing w:after="0"/>
      </w:pPr>
      <w:r>
        <w:rPr>
          <w:rFonts w:ascii="Arial" w:hAnsi="Arial"/>
          <w:color w:val="5D7284"/>
        </w:rPr>
        <w:t>29:36</w:t>
      </w:r>
    </w:p>
    <w:p w14:paraId="3D219F35" w14:textId="4FC4B53E" w:rsidR="00684039" w:rsidRDefault="00C5771F">
      <w:pPr>
        <w:spacing w:after="0"/>
      </w:pPr>
      <w:r>
        <w:rPr>
          <w:rFonts w:ascii="Arial" w:hAnsi="Arial"/>
        </w:rPr>
        <w:t xml:space="preserve">M: </w:t>
      </w:r>
      <w:r w:rsidR="006F0E86">
        <w:rPr>
          <w:rFonts w:ascii="Arial" w:hAnsi="Arial"/>
        </w:rPr>
        <w:t>Did you find the interactions confusing?</w:t>
      </w:r>
    </w:p>
    <w:p w14:paraId="4DE57837" w14:textId="77777777" w:rsidR="00684039" w:rsidRDefault="00684039">
      <w:pPr>
        <w:spacing w:after="0"/>
      </w:pPr>
    </w:p>
    <w:p w14:paraId="7741A627" w14:textId="77777777" w:rsidR="00684039" w:rsidRDefault="006F0E86">
      <w:pPr>
        <w:spacing w:after="0"/>
      </w:pPr>
      <w:r>
        <w:rPr>
          <w:rFonts w:ascii="Arial" w:hAnsi="Arial"/>
          <w:color w:val="5D7284"/>
        </w:rPr>
        <w:t>29:40</w:t>
      </w:r>
    </w:p>
    <w:p w14:paraId="2C900DA5" w14:textId="033B64D4" w:rsidR="00684039" w:rsidRDefault="006F0E86">
      <w:pPr>
        <w:spacing w:after="0"/>
      </w:pPr>
      <w:r>
        <w:rPr>
          <w:rFonts w:ascii="Arial" w:hAnsi="Arial"/>
        </w:rPr>
        <w:t xml:space="preserve">Yeah, the </w:t>
      </w:r>
      <w:r w:rsidR="004770C4">
        <w:rPr>
          <w:rFonts w:ascii="Arial" w:hAnsi="Arial"/>
        </w:rPr>
        <w:t>Virat Kohli</w:t>
      </w:r>
      <w:r>
        <w:rPr>
          <w:rFonts w:ascii="Arial" w:hAnsi="Arial"/>
        </w:rPr>
        <w:t xml:space="preserve"> thing as I mentioned, I was very confused about how to react to </w:t>
      </w:r>
      <w:r w:rsidR="00EF2689">
        <w:rPr>
          <w:rFonts w:ascii="Arial" w:hAnsi="Arial"/>
        </w:rPr>
        <w:t>it</w:t>
      </w:r>
      <w:r>
        <w:rPr>
          <w:rFonts w:ascii="Arial" w:hAnsi="Arial"/>
        </w:rPr>
        <w:t xml:space="preserve">. Not so </w:t>
      </w:r>
      <w:r w:rsidR="00B00884">
        <w:rPr>
          <w:rFonts w:ascii="Arial" w:hAnsi="Arial"/>
        </w:rPr>
        <w:t>some posts I was</w:t>
      </w:r>
      <w:r>
        <w:rPr>
          <w:rFonts w:ascii="Arial" w:hAnsi="Arial"/>
        </w:rPr>
        <w:t xml:space="preserve"> confused about whether I should follow a link. Like it was all shorte</w:t>
      </w:r>
      <w:r w:rsidR="00B00884">
        <w:rPr>
          <w:rFonts w:ascii="Arial" w:hAnsi="Arial"/>
        </w:rPr>
        <w:t>ned</w:t>
      </w:r>
      <w:r>
        <w:rPr>
          <w:rFonts w:ascii="Arial" w:hAnsi="Arial"/>
        </w:rPr>
        <w:t xml:space="preserve"> and I really don't click on shortened links because they can go anywhere. That was one confusing aspect. And they go </w:t>
      </w:r>
      <w:r w:rsidR="00B00884">
        <w:rPr>
          <w:rFonts w:ascii="Arial" w:hAnsi="Arial"/>
        </w:rPr>
        <w:t xml:space="preserve">some posts </w:t>
      </w:r>
      <w:r>
        <w:rPr>
          <w:rFonts w:ascii="Arial" w:hAnsi="Arial"/>
        </w:rPr>
        <w:t>with just hashtags and no text is confused about like,</w:t>
      </w:r>
    </w:p>
    <w:p w14:paraId="2D6846F0" w14:textId="77777777" w:rsidR="00684039" w:rsidRDefault="00684039">
      <w:pPr>
        <w:spacing w:after="0"/>
      </w:pPr>
    </w:p>
    <w:p w14:paraId="1476306B" w14:textId="77777777" w:rsidR="00684039" w:rsidRDefault="006F0E86">
      <w:pPr>
        <w:spacing w:after="0"/>
      </w:pPr>
      <w:r>
        <w:rPr>
          <w:rFonts w:ascii="Arial" w:hAnsi="Arial"/>
          <w:color w:val="5D7284"/>
        </w:rPr>
        <w:t>30:12</w:t>
      </w:r>
    </w:p>
    <w:p w14:paraId="086AD780" w14:textId="77777777" w:rsidR="002A7C24" w:rsidRDefault="002A7C24">
      <w:pPr>
        <w:spacing w:after="0"/>
        <w:rPr>
          <w:rFonts w:ascii="Arial" w:hAnsi="Arial"/>
        </w:rPr>
      </w:pPr>
      <w:r>
        <w:rPr>
          <w:rFonts w:ascii="Arial" w:hAnsi="Arial"/>
        </w:rPr>
        <w:t xml:space="preserve">M: </w:t>
      </w:r>
      <w:r w:rsidR="006F0E86">
        <w:rPr>
          <w:rFonts w:ascii="Arial" w:hAnsi="Arial"/>
        </w:rPr>
        <w:t xml:space="preserve">how about the interactions? </w:t>
      </w:r>
    </w:p>
    <w:p w14:paraId="166ED8A2" w14:textId="77777777" w:rsidR="002A7C24" w:rsidRDefault="002A7C24">
      <w:pPr>
        <w:spacing w:after="0"/>
        <w:rPr>
          <w:rFonts w:ascii="Arial" w:hAnsi="Arial"/>
        </w:rPr>
      </w:pPr>
    </w:p>
    <w:p w14:paraId="63B4C1DB" w14:textId="77777777" w:rsidR="00B14B0F" w:rsidRDefault="002A7C24">
      <w:pPr>
        <w:spacing w:after="0"/>
        <w:rPr>
          <w:rFonts w:ascii="Arial" w:hAnsi="Arial"/>
        </w:rPr>
      </w:pPr>
      <w:r>
        <w:rPr>
          <w:rFonts w:ascii="Arial" w:hAnsi="Arial"/>
        </w:rPr>
        <w:t xml:space="preserve">P4: </w:t>
      </w:r>
      <w:r w:rsidR="006F0E86">
        <w:rPr>
          <w:rFonts w:ascii="Arial" w:hAnsi="Arial"/>
        </w:rPr>
        <w:t xml:space="preserve">Not really. </w:t>
      </w:r>
      <w:r w:rsidR="00B14B0F">
        <w:rPr>
          <w:rFonts w:ascii="Arial" w:hAnsi="Arial"/>
        </w:rPr>
        <w:t xml:space="preserve">Everything was good. </w:t>
      </w:r>
    </w:p>
    <w:p w14:paraId="7E5DCD20" w14:textId="77777777" w:rsidR="00B14B0F" w:rsidRDefault="00B14B0F">
      <w:pPr>
        <w:spacing w:after="0"/>
        <w:rPr>
          <w:rFonts w:ascii="Arial" w:hAnsi="Arial"/>
        </w:rPr>
      </w:pPr>
    </w:p>
    <w:p w14:paraId="152C3A70" w14:textId="6D5272AB" w:rsidR="00684039" w:rsidRDefault="00B14B0F">
      <w:pPr>
        <w:spacing w:after="0"/>
      </w:pPr>
      <w:r>
        <w:rPr>
          <w:rFonts w:ascii="Arial" w:hAnsi="Arial"/>
        </w:rPr>
        <w:t xml:space="preserve">M: </w:t>
      </w:r>
      <w:r w:rsidR="006F0E86">
        <w:rPr>
          <w:rFonts w:ascii="Arial" w:hAnsi="Arial"/>
        </w:rPr>
        <w:t>So I want to talk about a little bit richer, kind of like personal experiences. And what role does social media play in your life?</w:t>
      </w:r>
    </w:p>
    <w:p w14:paraId="5CCA8BB0" w14:textId="77777777" w:rsidR="00684039" w:rsidRDefault="00684039">
      <w:pPr>
        <w:spacing w:after="0"/>
      </w:pPr>
    </w:p>
    <w:p w14:paraId="615DD732" w14:textId="77777777" w:rsidR="00684039" w:rsidRDefault="006F0E86">
      <w:pPr>
        <w:spacing w:after="0"/>
      </w:pPr>
      <w:r>
        <w:rPr>
          <w:rFonts w:ascii="Arial" w:hAnsi="Arial"/>
          <w:color w:val="5D7284"/>
        </w:rPr>
        <w:t>30:32</w:t>
      </w:r>
    </w:p>
    <w:p w14:paraId="2263441D" w14:textId="162DE7FB" w:rsidR="003E521C" w:rsidRDefault="003E521C">
      <w:pPr>
        <w:spacing w:after="0"/>
        <w:rPr>
          <w:rFonts w:ascii="Arial" w:hAnsi="Arial"/>
        </w:rPr>
      </w:pPr>
      <w:r>
        <w:rPr>
          <w:rFonts w:ascii="Arial" w:hAnsi="Arial"/>
        </w:rPr>
        <w:t xml:space="preserve">P4: </w:t>
      </w:r>
      <w:r w:rsidR="006F0E86">
        <w:rPr>
          <w:rFonts w:ascii="Arial" w:hAnsi="Arial"/>
        </w:rPr>
        <w:t xml:space="preserve">Well, I use </w:t>
      </w:r>
      <w:r w:rsidR="00F92AD5">
        <w:rPr>
          <w:rFonts w:ascii="Arial" w:hAnsi="Arial"/>
        </w:rPr>
        <w:t>it to find p</w:t>
      </w:r>
      <w:r w:rsidR="006F0E86">
        <w:rPr>
          <w:rFonts w:ascii="Arial" w:hAnsi="Arial"/>
        </w:rPr>
        <w:t>ost</w:t>
      </w:r>
      <w:r w:rsidR="00F92AD5">
        <w:rPr>
          <w:rFonts w:ascii="Arial" w:hAnsi="Arial"/>
        </w:rPr>
        <w:t>s</w:t>
      </w:r>
      <w:r w:rsidR="006F0E86">
        <w:rPr>
          <w:rFonts w:ascii="Arial" w:hAnsi="Arial"/>
        </w:rPr>
        <w:t xml:space="preserve"> to share with friends and family. It's just a t</w:t>
      </w:r>
      <w:r w:rsidR="006C75DD">
        <w:rPr>
          <w:rFonts w:ascii="Arial" w:hAnsi="Arial"/>
        </w:rPr>
        <w:t>im</w:t>
      </w:r>
      <w:r w:rsidR="006F0E86">
        <w:rPr>
          <w:rFonts w:ascii="Arial" w:hAnsi="Arial"/>
        </w:rPr>
        <w:t xml:space="preserve">e pass thing. Gets conversations going. </w:t>
      </w:r>
      <w:r w:rsidR="00511B9E">
        <w:rPr>
          <w:rFonts w:ascii="Arial" w:hAnsi="Arial"/>
        </w:rPr>
        <w:t>Get</w:t>
      </w:r>
      <w:r w:rsidR="006F0E86">
        <w:rPr>
          <w:rFonts w:ascii="Arial" w:hAnsi="Arial"/>
        </w:rPr>
        <w:t xml:space="preserve"> some memes and stuff</w:t>
      </w:r>
      <w:r w:rsidR="002F6526">
        <w:rPr>
          <w:rFonts w:ascii="Arial" w:hAnsi="Arial"/>
        </w:rPr>
        <w:t>.</w:t>
      </w:r>
      <w:r w:rsidR="006F0E86">
        <w:rPr>
          <w:rFonts w:ascii="Arial" w:hAnsi="Arial"/>
        </w:rPr>
        <w:t xml:space="preserve"> I don't use it. I used to use that right</w:t>
      </w:r>
      <w:r>
        <w:rPr>
          <w:rFonts w:ascii="Arial" w:hAnsi="Arial"/>
        </w:rPr>
        <w:t>?</w:t>
      </w:r>
      <w:r w:rsidR="006F0E86">
        <w:rPr>
          <w:rFonts w:ascii="Arial" w:hAnsi="Arial"/>
        </w:rPr>
        <w:t xml:space="preserve"> </w:t>
      </w:r>
      <w:r>
        <w:rPr>
          <w:rFonts w:ascii="Arial" w:hAnsi="Arial"/>
        </w:rPr>
        <w:t>B</w:t>
      </w:r>
      <w:r w:rsidR="006F0E86">
        <w:rPr>
          <w:rFonts w:ascii="Arial" w:hAnsi="Arial"/>
        </w:rPr>
        <w:t xml:space="preserve">efore. Earlier, when I was younger, I used to use it to connect with people. But I don't do that. </w:t>
      </w:r>
    </w:p>
    <w:p w14:paraId="00F0D950" w14:textId="77777777" w:rsidR="003E521C" w:rsidRDefault="003E521C">
      <w:pPr>
        <w:spacing w:after="0"/>
        <w:rPr>
          <w:rFonts w:ascii="Arial" w:hAnsi="Arial"/>
        </w:rPr>
      </w:pPr>
    </w:p>
    <w:p w14:paraId="10400750" w14:textId="77777777" w:rsidR="003E521C" w:rsidRDefault="003E521C">
      <w:pPr>
        <w:spacing w:after="0"/>
        <w:rPr>
          <w:rFonts w:ascii="Arial" w:hAnsi="Arial"/>
        </w:rPr>
      </w:pPr>
      <w:r>
        <w:rPr>
          <w:rFonts w:ascii="Arial" w:hAnsi="Arial"/>
        </w:rPr>
        <w:t xml:space="preserve">M: </w:t>
      </w:r>
      <w:r w:rsidR="006F0E86">
        <w:rPr>
          <w:rFonts w:ascii="Arial" w:hAnsi="Arial"/>
        </w:rPr>
        <w:t xml:space="preserve">What changed? </w:t>
      </w:r>
    </w:p>
    <w:p w14:paraId="5C53DE31" w14:textId="77777777" w:rsidR="003E521C" w:rsidRDefault="003E521C">
      <w:pPr>
        <w:spacing w:after="0"/>
        <w:rPr>
          <w:rFonts w:ascii="Arial" w:hAnsi="Arial"/>
        </w:rPr>
      </w:pPr>
    </w:p>
    <w:p w14:paraId="68158775" w14:textId="7E4AC618" w:rsidR="00684039" w:rsidRDefault="003E521C">
      <w:pPr>
        <w:spacing w:after="0"/>
      </w:pPr>
      <w:r>
        <w:rPr>
          <w:rFonts w:ascii="Arial" w:hAnsi="Arial"/>
        </w:rPr>
        <w:t xml:space="preserve">P4: </w:t>
      </w:r>
      <w:r w:rsidR="006F0E86">
        <w:rPr>
          <w:rFonts w:ascii="Arial" w:hAnsi="Arial"/>
        </w:rPr>
        <w:t xml:space="preserve">I'm not looking for to interact with other people anymore. Like I have stable people that come to my </w:t>
      </w:r>
      <w:r w:rsidR="00DC333C">
        <w:rPr>
          <w:rFonts w:ascii="Arial" w:hAnsi="Arial"/>
        </w:rPr>
        <w:t>circle</w:t>
      </w:r>
      <w:r w:rsidR="006F0E86">
        <w:rPr>
          <w:rFonts w:ascii="Arial" w:hAnsi="Arial"/>
        </w:rPr>
        <w:t>. I also have a lot of work. Can</w:t>
      </w:r>
      <w:r w:rsidR="00DC333C">
        <w:rPr>
          <w:rFonts w:ascii="Arial" w:hAnsi="Arial"/>
        </w:rPr>
        <w:t>’t really</w:t>
      </w:r>
      <w:r w:rsidR="006F0E86">
        <w:rPr>
          <w:rFonts w:ascii="Arial" w:hAnsi="Arial"/>
        </w:rPr>
        <w:t xml:space="preserve"> connect with new people</w:t>
      </w:r>
      <w:r w:rsidR="00DC333C">
        <w:rPr>
          <w:rFonts w:ascii="Arial" w:hAnsi="Arial"/>
        </w:rPr>
        <w:t>.</w:t>
      </w:r>
    </w:p>
    <w:p w14:paraId="1CFA7BBB" w14:textId="77777777" w:rsidR="00684039" w:rsidRDefault="00684039">
      <w:pPr>
        <w:spacing w:after="0"/>
      </w:pPr>
    </w:p>
    <w:p w14:paraId="506981CF" w14:textId="77777777" w:rsidR="00684039" w:rsidRDefault="006F0E86">
      <w:pPr>
        <w:spacing w:after="0"/>
      </w:pPr>
      <w:r>
        <w:rPr>
          <w:rFonts w:ascii="Arial" w:hAnsi="Arial"/>
          <w:color w:val="5D7284"/>
        </w:rPr>
        <w:t>31:27</w:t>
      </w:r>
    </w:p>
    <w:p w14:paraId="7AA5C9F9" w14:textId="441D9B71" w:rsidR="00684039" w:rsidRDefault="006F0E86">
      <w:pPr>
        <w:spacing w:after="0"/>
      </w:pPr>
      <w:r>
        <w:rPr>
          <w:rFonts w:ascii="Arial" w:hAnsi="Arial"/>
        </w:rPr>
        <w:lastRenderedPageBreak/>
        <w:t>Let me think</w:t>
      </w:r>
      <w:r w:rsidR="00EE77E3">
        <w:rPr>
          <w:rFonts w:ascii="Arial" w:hAnsi="Arial"/>
        </w:rPr>
        <w:t xml:space="preserve">. </w:t>
      </w:r>
      <w:r>
        <w:rPr>
          <w:rFonts w:ascii="Arial" w:hAnsi="Arial"/>
        </w:rPr>
        <w:t xml:space="preserve">Yeah, but I do use social media to keep up with current events. Like the there'll be many current events happening every day. It just winds like bubbles up in social media, I kind of get a sense of what's happening. Like Rittenhouse </w:t>
      </w:r>
      <w:r w:rsidR="003F3D0A">
        <w:rPr>
          <w:rFonts w:ascii="Arial" w:hAnsi="Arial"/>
        </w:rPr>
        <w:t>trial</w:t>
      </w:r>
      <w:r>
        <w:rPr>
          <w:rFonts w:ascii="Arial" w:hAnsi="Arial"/>
        </w:rPr>
        <w:t xml:space="preserve"> just ended today I saw the word on social media. Just current events. I guess it's also sometimes a bit of an addiction. Like I wouldn't say addiction, it's more of a get away from your life. Like if I'm very stressed, sometimes not always. It's just it takes your mind off things which may or may not be a good thing. It's just an escape. There is also genuinely a way I wish I didn't use it that way. But I use it that way. So yeah. </w:t>
      </w:r>
    </w:p>
    <w:p w14:paraId="45424540" w14:textId="77777777" w:rsidR="00684039" w:rsidRDefault="00684039">
      <w:pPr>
        <w:spacing w:after="0"/>
      </w:pPr>
    </w:p>
    <w:p w14:paraId="1A678264" w14:textId="77777777" w:rsidR="00684039" w:rsidRDefault="006F0E86">
      <w:pPr>
        <w:spacing w:after="0"/>
      </w:pPr>
      <w:r>
        <w:rPr>
          <w:rFonts w:ascii="Arial" w:hAnsi="Arial"/>
          <w:color w:val="5D7284"/>
        </w:rPr>
        <w:t>32:45</w:t>
      </w:r>
    </w:p>
    <w:p w14:paraId="1001FD83" w14:textId="71AAD14A" w:rsidR="00684039" w:rsidRDefault="00803DC4">
      <w:pPr>
        <w:spacing w:after="0"/>
      </w:pPr>
      <w:r>
        <w:rPr>
          <w:rFonts w:ascii="Arial" w:hAnsi="Arial"/>
        </w:rPr>
        <w:t xml:space="preserve">M: Hypothetically thinking. </w:t>
      </w:r>
      <w:r w:rsidR="006F0E86">
        <w:rPr>
          <w:rFonts w:ascii="Arial" w:hAnsi="Arial"/>
        </w:rPr>
        <w:t xml:space="preserve">Do you have any thoughts of our social media platforms in the future? </w:t>
      </w:r>
      <w:r w:rsidR="00003B03">
        <w:rPr>
          <w:rFonts w:ascii="Arial" w:hAnsi="Arial"/>
        </w:rPr>
        <w:t xml:space="preserve">Let’s say 20 years from now? </w:t>
      </w:r>
      <w:r w:rsidR="001553CC">
        <w:rPr>
          <w:rFonts w:ascii="Arial" w:hAnsi="Arial"/>
        </w:rPr>
        <w:t>What would be there?</w:t>
      </w:r>
    </w:p>
    <w:p w14:paraId="3767537F" w14:textId="77777777" w:rsidR="00684039" w:rsidRDefault="00684039">
      <w:pPr>
        <w:spacing w:after="0"/>
      </w:pPr>
    </w:p>
    <w:p w14:paraId="11FAFEDD" w14:textId="77777777" w:rsidR="00684039" w:rsidRDefault="006F0E86">
      <w:pPr>
        <w:spacing w:after="0"/>
      </w:pPr>
      <w:r>
        <w:rPr>
          <w:rFonts w:ascii="Arial" w:hAnsi="Arial"/>
          <w:color w:val="5D7284"/>
        </w:rPr>
        <w:t>32:52</w:t>
      </w:r>
    </w:p>
    <w:p w14:paraId="651021F3" w14:textId="2CA6FF50" w:rsidR="00684039" w:rsidRDefault="00B23EF2">
      <w:pPr>
        <w:spacing w:after="0"/>
      </w:pPr>
      <w:r>
        <w:rPr>
          <w:rFonts w:ascii="Arial" w:hAnsi="Arial"/>
        </w:rPr>
        <w:t>P4:</w:t>
      </w:r>
      <w:r w:rsidR="006F0E86">
        <w:rPr>
          <w:rFonts w:ascii="Arial" w:hAnsi="Arial"/>
        </w:rPr>
        <w:t xml:space="preserve"> My hopes or real thoughts? Can I say what I hope?</w:t>
      </w:r>
    </w:p>
    <w:p w14:paraId="36F353ED" w14:textId="77777777" w:rsidR="00684039" w:rsidRDefault="00684039">
      <w:pPr>
        <w:spacing w:after="0"/>
      </w:pPr>
    </w:p>
    <w:p w14:paraId="2FE76D1C" w14:textId="77777777" w:rsidR="00684039" w:rsidRDefault="006F0E86">
      <w:pPr>
        <w:spacing w:after="0"/>
      </w:pPr>
      <w:r>
        <w:rPr>
          <w:rFonts w:ascii="Arial" w:hAnsi="Arial"/>
          <w:color w:val="5D7284"/>
        </w:rPr>
        <w:t>32:59</w:t>
      </w:r>
    </w:p>
    <w:p w14:paraId="5C51A5FC" w14:textId="3E088550" w:rsidR="00684039" w:rsidRDefault="00305E56">
      <w:pPr>
        <w:spacing w:after="0"/>
      </w:pPr>
      <w:r>
        <w:rPr>
          <w:rFonts w:ascii="Arial" w:hAnsi="Arial"/>
        </w:rPr>
        <w:t xml:space="preserve">M: </w:t>
      </w:r>
      <w:r w:rsidR="006F0E86">
        <w:rPr>
          <w:rFonts w:ascii="Arial" w:hAnsi="Arial"/>
        </w:rPr>
        <w:t xml:space="preserve">Absolutely, yeah, </w:t>
      </w:r>
      <w:r>
        <w:rPr>
          <w:rFonts w:ascii="Arial" w:hAnsi="Arial"/>
        </w:rPr>
        <w:t>Feel free.</w:t>
      </w:r>
    </w:p>
    <w:p w14:paraId="43599415" w14:textId="77777777" w:rsidR="00684039" w:rsidRDefault="00684039">
      <w:pPr>
        <w:spacing w:after="0"/>
      </w:pPr>
    </w:p>
    <w:p w14:paraId="5E92B3CE" w14:textId="77777777" w:rsidR="00684039" w:rsidRDefault="006F0E86">
      <w:pPr>
        <w:spacing w:after="0"/>
      </w:pPr>
      <w:r>
        <w:rPr>
          <w:rFonts w:ascii="Arial" w:hAnsi="Arial"/>
          <w:color w:val="5D7284"/>
        </w:rPr>
        <w:t>33:04</w:t>
      </w:r>
    </w:p>
    <w:p w14:paraId="3D08DF4C" w14:textId="045CDD44" w:rsidR="00684039" w:rsidRDefault="00853593">
      <w:pPr>
        <w:spacing w:after="0"/>
      </w:pPr>
      <w:r>
        <w:rPr>
          <w:rFonts w:ascii="Arial" w:hAnsi="Arial"/>
        </w:rPr>
        <w:t xml:space="preserve">P4: </w:t>
      </w:r>
      <w:r w:rsidR="006F0E86">
        <w:rPr>
          <w:rFonts w:ascii="Arial" w:hAnsi="Arial"/>
        </w:rPr>
        <w:t xml:space="preserve">I hope there will be less bots. And I hope they have a way to verify that it's a real human. I think there's a lot of a lot of bots, which are just making feel certain, again, like propaganda machines, which are just directing the narrative in one way. Also, I find that one of the biggest issues I have with social media is there's no conversation on a post. Like someone will post something, and it will be bashing someone else. The other person </w:t>
      </w:r>
      <w:r w:rsidR="001F44AF">
        <w:rPr>
          <w:rFonts w:ascii="Arial" w:hAnsi="Arial"/>
        </w:rPr>
        <w:t>who is</w:t>
      </w:r>
      <w:r w:rsidR="006F0E86">
        <w:rPr>
          <w:rFonts w:ascii="Arial" w:hAnsi="Arial"/>
        </w:rPr>
        <w:t xml:space="preserve"> getting bashed</w:t>
      </w:r>
      <w:r w:rsidR="001F44AF">
        <w:rPr>
          <w:rFonts w:ascii="Arial" w:hAnsi="Arial"/>
        </w:rPr>
        <w:t>, can’t reply</w:t>
      </w:r>
      <w:r w:rsidR="006F0E86">
        <w:rPr>
          <w:rFonts w:ascii="Arial" w:hAnsi="Arial"/>
        </w:rPr>
        <w:t xml:space="preserve">. Like they will post somewhere else like references which are invalid will be posted. Often there's no fact checking, or like </w:t>
      </w:r>
      <w:r w:rsidR="00EB6991">
        <w:rPr>
          <w:rFonts w:ascii="Arial" w:hAnsi="Arial"/>
        </w:rPr>
        <w:t>fact checking that</w:t>
      </w:r>
      <w:r w:rsidR="006F0E86">
        <w:rPr>
          <w:rFonts w:ascii="Arial" w:hAnsi="Arial"/>
        </w:rPr>
        <w:t xml:space="preserve"> isn't reliable. And echo chambers exist. A lot of the times like subreddits, you will want somewhere that you find really completely different behavior. I wish. I mean, I don't want to take away people's freedom. But I wish there was a way to I can see that this is bad. I think this is like only one perspective is being given to people fundamentally think people want to know the truth. And they're given one version of the story. I wish that there was like a healthy diet of social media happier than just </w:t>
      </w:r>
      <w:proofErr w:type="spellStart"/>
      <w:r w:rsidR="006F0E86">
        <w:rPr>
          <w:rFonts w:ascii="Arial" w:hAnsi="Arial"/>
        </w:rPr>
        <w:t>just</w:t>
      </w:r>
      <w:proofErr w:type="spellEnd"/>
      <w:r w:rsidR="006F0E86">
        <w:rPr>
          <w:rFonts w:ascii="Arial" w:hAnsi="Arial"/>
        </w:rPr>
        <w:t xml:space="preserve"> all protein o</w:t>
      </w:r>
      <w:r w:rsidR="00FC57A8">
        <w:rPr>
          <w:rFonts w:ascii="Arial" w:hAnsi="Arial"/>
        </w:rPr>
        <w:t>r</w:t>
      </w:r>
      <w:r w:rsidR="006F0E86">
        <w:rPr>
          <w:rFonts w:ascii="Arial" w:hAnsi="Arial"/>
        </w:rPr>
        <w:t xml:space="preserve"> all </w:t>
      </w:r>
      <w:r w:rsidR="00FC57A8">
        <w:rPr>
          <w:rFonts w:ascii="Arial" w:hAnsi="Arial"/>
        </w:rPr>
        <w:t>curbs</w:t>
      </w:r>
      <w:r w:rsidR="006F0E86">
        <w:rPr>
          <w:rFonts w:ascii="Arial" w:hAnsi="Arial"/>
        </w:rPr>
        <w:t>.</w:t>
      </w:r>
    </w:p>
    <w:p w14:paraId="186B2AF2" w14:textId="77777777" w:rsidR="00684039" w:rsidRDefault="00684039">
      <w:pPr>
        <w:spacing w:after="0"/>
      </w:pPr>
    </w:p>
    <w:p w14:paraId="625B5290" w14:textId="77777777" w:rsidR="00684039" w:rsidRDefault="006F0E86">
      <w:pPr>
        <w:spacing w:after="0"/>
      </w:pPr>
      <w:r>
        <w:rPr>
          <w:rFonts w:ascii="Arial" w:hAnsi="Arial"/>
          <w:color w:val="5D7284"/>
        </w:rPr>
        <w:t>34:44</w:t>
      </w:r>
    </w:p>
    <w:p w14:paraId="647B578B" w14:textId="028836C8" w:rsidR="00684039" w:rsidRDefault="005524FB">
      <w:pPr>
        <w:spacing w:after="0"/>
      </w:pPr>
      <w:r>
        <w:rPr>
          <w:rFonts w:ascii="Arial" w:hAnsi="Arial"/>
        </w:rPr>
        <w:t xml:space="preserve">M: </w:t>
      </w:r>
      <w:r w:rsidR="006F0E86">
        <w:rPr>
          <w:rFonts w:ascii="Arial" w:hAnsi="Arial"/>
        </w:rPr>
        <w:t>Yeah. So I think it's one of the times like I think we should jump into a little different exercise where I h</w:t>
      </w:r>
      <w:r w:rsidR="00B801EF">
        <w:rPr>
          <w:rFonts w:ascii="Arial" w:hAnsi="Arial"/>
        </w:rPr>
        <w:t>e</w:t>
      </w:r>
      <w:r w:rsidR="006F0E86">
        <w:rPr>
          <w:rFonts w:ascii="Arial" w:hAnsi="Arial"/>
        </w:rPr>
        <w:t>a</w:t>
      </w:r>
      <w:r w:rsidR="00B801EF">
        <w:rPr>
          <w:rFonts w:ascii="Arial" w:hAnsi="Arial"/>
        </w:rPr>
        <w:t>r</w:t>
      </w:r>
      <w:r w:rsidR="006F0E86">
        <w:rPr>
          <w:rFonts w:ascii="Arial" w:hAnsi="Arial"/>
        </w:rPr>
        <w:t xml:space="preserve">d some really great ideas for me. One was that this conflict about I don't know how to interact with this or how social media would be perceived </w:t>
      </w:r>
      <w:r w:rsidR="004C70B0">
        <w:rPr>
          <w:rFonts w:ascii="Arial" w:hAnsi="Arial"/>
        </w:rPr>
        <w:t>20</w:t>
      </w:r>
      <w:r w:rsidR="006F0E86">
        <w:rPr>
          <w:rFonts w:ascii="Arial" w:hAnsi="Arial"/>
        </w:rPr>
        <w:t xml:space="preserve"> years from now reduced to what way to have conversations or better fact checking right and </w:t>
      </w:r>
      <w:r w:rsidR="008647B9">
        <w:rPr>
          <w:rFonts w:ascii="Arial" w:hAnsi="Arial"/>
        </w:rPr>
        <w:t>kind of</w:t>
      </w:r>
      <w:r w:rsidR="006F0E86">
        <w:rPr>
          <w:rFonts w:ascii="Arial" w:hAnsi="Arial"/>
        </w:rPr>
        <w:t xml:space="preserve"> have like a denouncement of echo chambers so that everyone has a way to reflect and </w:t>
      </w:r>
      <w:r w:rsidR="008647B9">
        <w:rPr>
          <w:rFonts w:ascii="Arial" w:hAnsi="Arial"/>
        </w:rPr>
        <w:t xml:space="preserve">that </w:t>
      </w:r>
      <w:r w:rsidR="006F0E86">
        <w:rPr>
          <w:rFonts w:ascii="Arial" w:hAnsi="Arial"/>
        </w:rPr>
        <w:t xml:space="preserve">they realize this </w:t>
      </w:r>
      <w:r w:rsidR="008647B9">
        <w:rPr>
          <w:rFonts w:ascii="Arial" w:hAnsi="Arial"/>
        </w:rPr>
        <w:t>No.</w:t>
      </w:r>
      <w:r w:rsidR="006F0E86">
        <w:rPr>
          <w:rFonts w:ascii="Arial" w:hAnsi="Arial"/>
        </w:rPr>
        <w:t xml:space="preserve"> </w:t>
      </w:r>
      <w:r w:rsidR="008647B9">
        <w:rPr>
          <w:rFonts w:ascii="Arial" w:hAnsi="Arial"/>
        </w:rPr>
        <w:t>And</w:t>
      </w:r>
      <w:r w:rsidR="006F0E86">
        <w:rPr>
          <w:rFonts w:ascii="Arial" w:hAnsi="Arial"/>
        </w:rPr>
        <w:t xml:space="preserve"> where all of this is coming from. So, I would </w:t>
      </w:r>
      <w:r w:rsidR="008647B9">
        <w:rPr>
          <w:rFonts w:ascii="Arial" w:hAnsi="Arial"/>
        </w:rPr>
        <w:t xml:space="preserve">invite </w:t>
      </w:r>
      <w:r w:rsidR="006F0E86">
        <w:rPr>
          <w:rFonts w:ascii="Arial" w:hAnsi="Arial"/>
        </w:rPr>
        <w:t xml:space="preserve"> you to kind of like jump into a little bit of a sketching session. So we have </w:t>
      </w:r>
      <w:r w:rsidR="00B80CB0">
        <w:rPr>
          <w:rFonts w:ascii="Arial" w:hAnsi="Arial"/>
        </w:rPr>
        <w:t>colors</w:t>
      </w:r>
      <w:r w:rsidR="006F0E86">
        <w:rPr>
          <w:rFonts w:ascii="Arial" w:hAnsi="Arial"/>
        </w:rPr>
        <w:t xml:space="preserve"> here and choose so what we are going to do we are going to I'm going to give you like screenshots of the interfaces that you saw and also some papers. So basically, whatever comes to your mind how would you change things or what features you would like to add you can just draw on this papers you can use one of these tools as a baseline to draw on them or use the sheet to kind of like draw an interface or </w:t>
      </w:r>
      <w:r w:rsidR="006F0E86">
        <w:rPr>
          <w:rFonts w:ascii="Arial" w:hAnsi="Arial"/>
        </w:rPr>
        <w:lastRenderedPageBreak/>
        <w:t xml:space="preserve">anything that you </w:t>
      </w:r>
      <w:r w:rsidR="004B01CB">
        <w:rPr>
          <w:rFonts w:ascii="Arial" w:hAnsi="Arial"/>
        </w:rPr>
        <w:t xml:space="preserve">want </w:t>
      </w:r>
      <w:r w:rsidR="006F0E86">
        <w:rPr>
          <w:rFonts w:ascii="Arial" w:hAnsi="Arial"/>
        </w:rPr>
        <w:t>to say that I want social media to have these features and functionalities or work like that. Okay, would you mind if I set up the camera for your drawing</w:t>
      </w:r>
      <w:r w:rsidR="00F37791">
        <w:rPr>
          <w:rFonts w:ascii="Arial" w:hAnsi="Arial"/>
        </w:rPr>
        <w:t xml:space="preserve">? </w:t>
      </w:r>
    </w:p>
    <w:p w14:paraId="6ADA6BA6" w14:textId="77777777" w:rsidR="00684039" w:rsidRDefault="00684039">
      <w:pPr>
        <w:spacing w:after="0"/>
      </w:pPr>
    </w:p>
    <w:p w14:paraId="5860BEAE" w14:textId="77777777" w:rsidR="00684039" w:rsidRDefault="006F0E86">
      <w:pPr>
        <w:spacing w:after="0"/>
      </w:pPr>
      <w:r>
        <w:rPr>
          <w:rFonts w:ascii="Arial" w:hAnsi="Arial"/>
          <w:color w:val="5D7284"/>
        </w:rPr>
        <w:t>36:11</w:t>
      </w:r>
    </w:p>
    <w:p w14:paraId="12801153" w14:textId="23CF9CFF" w:rsidR="00684039" w:rsidRDefault="009540F7">
      <w:pPr>
        <w:spacing w:after="0"/>
      </w:pPr>
      <w:r>
        <w:rPr>
          <w:rFonts w:ascii="Arial" w:hAnsi="Arial"/>
        </w:rPr>
        <w:t xml:space="preserve">P4: </w:t>
      </w:r>
      <w:r w:rsidR="006F0E86">
        <w:rPr>
          <w:rFonts w:ascii="Arial" w:hAnsi="Arial"/>
        </w:rPr>
        <w:t>Yeah. Here</w:t>
      </w:r>
      <w:r w:rsidR="00E63D8F">
        <w:rPr>
          <w:rFonts w:ascii="Arial" w:hAnsi="Arial"/>
        </w:rPr>
        <w:t>.</w:t>
      </w:r>
      <w:r w:rsidR="006F0E86">
        <w:rPr>
          <w:rFonts w:ascii="Arial" w:hAnsi="Arial"/>
        </w:rPr>
        <w:t xml:space="preserve"> that's the down</w:t>
      </w:r>
      <w:r w:rsidR="00E12275">
        <w:rPr>
          <w:rFonts w:ascii="Arial" w:hAnsi="Arial"/>
        </w:rPr>
        <w:t>vote</w:t>
      </w:r>
      <w:r w:rsidR="006F0E86">
        <w:rPr>
          <w:rFonts w:ascii="Arial" w:hAnsi="Arial"/>
        </w:rPr>
        <w:t xml:space="preserve"> button</w:t>
      </w:r>
      <w:r w:rsidR="00E12847">
        <w:rPr>
          <w:rFonts w:ascii="Arial" w:hAnsi="Arial"/>
        </w:rPr>
        <w:t>, this is the upvote</w:t>
      </w:r>
      <w:r w:rsidR="006F0E86">
        <w:rPr>
          <w:rFonts w:ascii="Arial" w:hAnsi="Arial"/>
        </w:rPr>
        <w:t xml:space="preserve"> button so that I can </w:t>
      </w:r>
      <w:r w:rsidR="00C675E5">
        <w:rPr>
          <w:rFonts w:ascii="Arial" w:hAnsi="Arial"/>
        </w:rPr>
        <w:t>boost</w:t>
      </w:r>
      <w:r w:rsidR="006F0E86">
        <w:rPr>
          <w:rFonts w:ascii="Arial" w:hAnsi="Arial"/>
        </w:rPr>
        <w:t xml:space="preserve"> something without actually making it </w:t>
      </w:r>
      <w:r w:rsidR="0047598C">
        <w:rPr>
          <w:rFonts w:ascii="Arial" w:hAnsi="Arial"/>
        </w:rPr>
        <w:t>like or dislike</w:t>
      </w:r>
      <w:r w:rsidR="00716B0E">
        <w:rPr>
          <w:rFonts w:ascii="Arial" w:hAnsi="Arial"/>
        </w:rPr>
        <w:t xml:space="preserve">. </w:t>
      </w:r>
    </w:p>
    <w:p w14:paraId="56255725" w14:textId="77777777" w:rsidR="00684039" w:rsidRDefault="00684039">
      <w:pPr>
        <w:spacing w:after="0"/>
      </w:pPr>
    </w:p>
    <w:p w14:paraId="718D16E8" w14:textId="77777777" w:rsidR="00684039" w:rsidRDefault="006F0E86">
      <w:pPr>
        <w:spacing w:after="0"/>
      </w:pPr>
      <w:r>
        <w:rPr>
          <w:rFonts w:ascii="Arial" w:hAnsi="Arial"/>
          <w:color w:val="5D7284"/>
        </w:rPr>
        <w:t>37:11</w:t>
      </w:r>
    </w:p>
    <w:p w14:paraId="4CB4B4C5" w14:textId="3673F64F" w:rsidR="00684039" w:rsidRDefault="00AC292B">
      <w:pPr>
        <w:spacing w:after="0"/>
      </w:pPr>
      <w:r>
        <w:rPr>
          <w:rFonts w:ascii="Arial" w:hAnsi="Arial"/>
        </w:rPr>
        <w:t>M: S</w:t>
      </w:r>
      <w:r w:rsidR="006F0E86">
        <w:rPr>
          <w:rFonts w:ascii="Arial" w:hAnsi="Arial"/>
        </w:rPr>
        <w:t>o you're saying that there should be different mechanisms for granularities of like an upvote and downvote right</w:t>
      </w:r>
    </w:p>
    <w:p w14:paraId="4B87D863" w14:textId="77777777" w:rsidR="00684039" w:rsidRDefault="00684039">
      <w:pPr>
        <w:spacing w:after="0"/>
      </w:pPr>
    </w:p>
    <w:p w14:paraId="35851A3E" w14:textId="77777777" w:rsidR="00684039" w:rsidRDefault="006F0E86">
      <w:pPr>
        <w:spacing w:after="0"/>
      </w:pPr>
      <w:r>
        <w:rPr>
          <w:rFonts w:ascii="Arial" w:hAnsi="Arial"/>
          <w:color w:val="5D7284"/>
        </w:rPr>
        <w:t>37:21</w:t>
      </w:r>
    </w:p>
    <w:p w14:paraId="4E4C92EA" w14:textId="4AE35022" w:rsidR="00684039" w:rsidRDefault="00B67364">
      <w:pPr>
        <w:spacing w:after="0"/>
      </w:pPr>
      <w:r>
        <w:rPr>
          <w:rFonts w:ascii="Arial" w:hAnsi="Arial"/>
        </w:rPr>
        <w:t>P4: Y</w:t>
      </w:r>
      <w:r w:rsidR="006F0E86">
        <w:rPr>
          <w:rFonts w:ascii="Arial" w:hAnsi="Arial"/>
        </w:rPr>
        <w:t xml:space="preserve">eah, just there should be an option to just boost </w:t>
      </w:r>
      <w:r w:rsidR="00F96335">
        <w:rPr>
          <w:rFonts w:ascii="Arial" w:hAnsi="Arial"/>
        </w:rPr>
        <w:t>a post without</w:t>
      </w:r>
      <w:r w:rsidR="006F0E86">
        <w:rPr>
          <w:rFonts w:ascii="Arial" w:hAnsi="Arial"/>
        </w:rPr>
        <w:t xml:space="preserve"> showing my emotion about </w:t>
      </w:r>
      <w:r w:rsidR="00484D80">
        <w:rPr>
          <w:rFonts w:ascii="Arial" w:hAnsi="Arial"/>
        </w:rPr>
        <w:t>it</w:t>
      </w:r>
      <w:r w:rsidR="006F0E86">
        <w:rPr>
          <w:rFonts w:ascii="Arial" w:hAnsi="Arial"/>
        </w:rPr>
        <w:t xml:space="preserve">. And this is like it serves multiple purposes it's boosting </w:t>
      </w:r>
      <w:r w:rsidR="00A0418D">
        <w:rPr>
          <w:rFonts w:ascii="Arial" w:hAnsi="Arial"/>
        </w:rPr>
        <w:t>a post</w:t>
      </w:r>
      <w:r w:rsidR="006F0E86">
        <w:rPr>
          <w:rFonts w:ascii="Arial" w:hAnsi="Arial"/>
        </w:rPr>
        <w:t xml:space="preserve"> as well as showing my affection towards it. I want that to be decoupled. </w:t>
      </w:r>
    </w:p>
    <w:p w14:paraId="6AAD0567" w14:textId="77777777" w:rsidR="00684039" w:rsidRDefault="00684039">
      <w:pPr>
        <w:spacing w:after="0"/>
      </w:pPr>
    </w:p>
    <w:p w14:paraId="0AB53DED" w14:textId="77777777" w:rsidR="00684039" w:rsidRDefault="006F0E86">
      <w:pPr>
        <w:spacing w:after="0"/>
      </w:pPr>
      <w:r>
        <w:rPr>
          <w:rFonts w:ascii="Arial" w:hAnsi="Arial"/>
          <w:color w:val="5D7284"/>
        </w:rPr>
        <w:t>37:48</w:t>
      </w:r>
    </w:p>
    <w:p w14:paraId="66156A16" w14:textId="33689A50" w:rsidR="00684039" w:rsidRDefault="00AD1F92">
      <w:pPr>
        <w:spacing w:after="0"/>
      </w:pPr>
      <w:r>
        <w:rPr>
          <w:rFonts w:ascii="Arial" w:hAnsi="Arial"/>
        </w:rPr>
        <w:t xml:space="preserve">P4: </w:t>
      </w:r>
      <w:r w:rsidR="006F0E86">
        <w:rPr>
          <w:rFonts w:ascii="Arial" w:hAnsi="Arial"/>
        </w:rPr>
        <w:t>I really like</w:t>
      </w:r>
      <w:r w:rsidR="00466D03">
        <w:rPr>
          <w:rFonts w:ascii="Arial" w:hAnsi="Arial"/>
        </w:rPr>
        <w:t xml:space="preserve"> the</w:t>
      </w:r>
      <w:r w:rsidR="006F0E86">
        <w:rPr>
          <w:rFonts w:ascii="Arial" w:hAnsi="Arial"/>
        </w:rPr>
        <w:t xml:space="preserve"> funny laughing reaction. I don't know how to draw the smiley</w:t>
      </w:r>
      <w:r w:rsidR="003C2DE9">
        <w:rPr>
          <w:rFonts w:ascii="Arial" w:hAnsi="Arial"/>
        </w:rPr>
        <w:t xml:space="preserve">. </w:t>
      </w:r>
    </w:p>
    <w:p w14:paraId="5E93C8A6" w14:textId="77777777" w:rsidR="00684039" w:rsidRDefault="00684039">
      <w:pPr>
        <w:spacing w:after="0"/>
      </w:pPr>
    </w:p>
    <w:p w14:paraId="66856F67" w14:textId="77777777" w:rsidR="00684039" w:rsidRDefault="006F0E86">
      <w:pPr>
        <w:spacing w:after="0"/>
      </w:pPr>
      <w:r>
        <w:rPr>
          <w:rFonts w:ascii="Arial" w:hAnsi="Arial"/>
          <w:color w:val="5D7284"/>
        </w:rPr>
        <w:t>38:04</w:t>
      </w:r>
    </w:p>
    <w:p w14:paraId="280FC039" w14:textId="617B6231" w:rsidR="00684039" w:rsidRDefault="00FA2639">
      <w:pPr>
        <w:spacing w:after="0"/>
      </w:pPr>
      <w:r>
        <w:rPr>
          <w:rFonts w:ascii="Arial" w:hAnsi="Arial"/>
        </w:rPr>
        <w:t xml:space="preserve">P4: </w:t>
      </w:r>
      <w:r w:rsidR="006F0E86">
        <w:rPr>
          <w:rFonts w:ascii="Arial" w:hAnsi="Arial"/>
        </w:rPr>
        <w:t xml:space="preserve">guess this this this that guy? Yeah, like that. This is a laughing emoji. I use this a lot on Facebook to react to </w:t>
      </w:r>
      <w:r w:rsidR="001956D4">
        <w:rPr>
          <w:rFonts w:ascii="Arial" w:hAnsi="Arial"/>
        </w:rPr>
        <w:t>posts</w:t>
      </w:r>
      <w:r w:rsidR="006F0E86">
        <w:rPr>
          <w:rFonts w:ascii="Arial" w:hAnsi="Arial"/>
        </w:rPr>
        <w:t>.</w:t>
      </w:r>
    </w:p>
    <w:p w14:paraId="63C81FA4" w14:textId="77777777" w:rsidR="00684039" w:rsidRDefault="00684039">
      <w:pPr>
        <w:spacing w:after="0"/>
      </w:pPr>
    </w:p>
    <w:p w14:paraId="0F72D2F6" w14:textId="77777777" w:rsidR="00684039" w:rsidRDefault="006F0E86">
      <w:pPr>
        <w:spacing w:after="0"/>
      </w:pPr>
      <w:r>
        <w:rPr>
          <w:rFonts w:ascii="Arial" w:hAnsi="Arial"/>
          <w:color w:val="5D7284"/>
        </w:rPr>
        <w:t>38:27</w:t>
      </w:r>
    </w:p>
    <w:p w14:paraId="4313EEED" w14:textId="251BF6CF" w:rsidR="00684039" w:rsidRDefault="002D37AC">
      <w:pPr>
        <w:spacing w:after="0"/>
      </w:pPr>
      <w:r>
        <w:rPr>
          <w:rFonts w:ascii="Arial" w:hAnsi="Arial"/>
        </w:rPr>
        <w:t xml:space="preserve">P4: </w:t>
      </w:r>
      <w:r w:rsidR="006F0E86">
        <w:rPr>
          <w:rFonts w:ascii="Arial" w:hAnsi="Arial"/>
        </w:rPr>
        <w:t xml:space="preserve">Yeah. Laughing emoji I like using </w:t>
      </w:r>
      <w:r w:rsidR="00AD72B3">
        <w:rPr>
          <w:rFonts w:ascii="Arial" w:hAnsi="Arial"/>
        </w:rPr>
        <w:t xml:space="preserve">react to posts </w:t>
      </w:r>
      <w:r w:rsidR="006F0E86">
        <w:rPr>
          <w:rFonts w:ascii="Arial" w:hAnsi="Arial"/>
        </w:rPr>
        <w:t>which are funny. Slider obviously don't want to have like 100</w:t>
      </w:r>
      <w:r w:rsidR="00FE0C05">
        <w:rPr>
          <w:rFonts w:ascii="Arial" w:hAnsi="Arial"/>
        </w:rPr>
        <w:t>.</w:t>
      </w:r>
      <w:r w:rsidR="006F0E86">
        <w:rPr>
          <w:rFonts w:ascii="Arial" w:hAnsi="Arial"/>
        </w:rPr>
        <w:t xml:space="preserve"> Actually, you </w:t>
      </w:r>
      <w:r w:rsidR="00FE0C05">
        <w:rPr>
          <w:rFonts w:ascii="Arial" w:hAnsi="Arial"/>
        </w:rPr>
        <w:t xml:space="preserve">know </w:t>
      </w:r>
      <w:r w:rsidR="006F0E86">
        <w:rPr>
          <w:rFonts w:ascii="Arial" w:hAnsi="Arial"/>
        </w:rPr>
        <w:t>want</w:t>
      </w:r>
      <w:r w:rsidR="005C42D8">
        <w:rPr>
          <w:rFonts w:ascii="Arial" w:hAnsi="Arial"/>
        </w:rPr>
        <w:t>?</w:t>
      </w:r>
      <w:r w:rsidR="006F0E86">
        <w:rPr>
          <w:rFonts w:ascii="Arial" w:hAnsi="Arial"/>
        </w:rPr>
        <w:t xml:space="preserve"> I will I will get rid of this. This is the boosting correct right. This and also color this like and then along with this boost that can be like that Facebook has multiple emojis on how to react. Maybe it's just and this is the Facebook Like </w:t>
      </w:r>
      <w:r w:rsidR="002028E8">
        <w:rPr>
          <w:rFonts w:ascii="Arial" w:hAnsi="Arial"/>
        </w:rPr>
        <w:t>hand. I am not a good artist.</w:t>
      </w:r>
      <w:r w:rsidR="006F0E86">
        <w:rPr>
          <w:rFonts w:ascii="Arial" w:hAnsi="Arial"/>
        </w:rPr>
        <w:t xml:space="preserve"> </w:t>
      </w:r>
      <w:r w:rsidR="002028E8">
        <w:rPr>
          <w:rFonts w:ascii="Arial" w:hAnsi="Arial"/>
        </w:rPr>
        <w:t>L</w:t>
      </w:r>
      <w:r w:rsidR="006F0E86">
        <w:rPr>
          <w:rFonts w:ascii="Arial" w:hAnsi="Arial"/>
        </w:rPr>
        <w:t xml:space="preserve">ike I'm a little conflicted about the angry emoji but I think it is needed. Sometimes people are angry. They want to show it and even angry emoji. I think this is fun. </w:t>
      </w:r>
      <w:r w:rsidR="007950D3">
        <w:rPr>
          <w:rFonts w:ascii="Arial" w:hAnsi="Arial"/>
        </w:rPr>
        <w:t>I would g</w:t>
      </w:r>
      <w:r w:rsidR="006F0E86">
        <w:rPr>
          <w:rFonts w:ascii="Arial" w:hAnsi="Arial"/>
        </w:rPr>
        <w:t>et rid of the color I don't think it's</w:t>
      </w:r>
      <w:r w:rsidR="007950D3">
        <w:rPr>
          <w:rFonts w:ascii="Arial" w:hAnsi="Arial"/>
        </w:rPr>
        <w:t xml:space="preserve"> as much… </w:t>
      </w:r>
    </w:p>
    <w:p w14:paraId="6EC1BF7B" w14:textId="77777777" w:rsidR="00684039" w:rsidRDefault="00684039">
      <w:pPr>
        <w:spacing w:after="0"/>
      </w:pPr>
    </w:p>
    <w:p w14:paraId="19DBB32B" w14:textId="77777777" w:rsidR="00684039" w:rsidRDefault="006F0E86">
      <w:pPr>
        <w:spacing w:after="0"/>
      </w:pPr>
      <w:r>
        <w:rPr>
          <w:rFonts w:ascii="Arial" w:hAnsi="Arial"/>
          <w:color w:val="5D7284"/>
        </w:rPr>
        <w:t>40:35</w:t>
      </w:r>
    </w:p>
    <w:p w14:paraId="1C75383D" w14:textId="1647E76D" w:rsidR="00684039" w:rsidRDefault="002822FD">
      <w:pPr>
        <w:spacing w:after="0"/>
      </w:pPr>
      <w:r>
        <w:rPr>
          <w:rFonts w:ascii="Arial" w:hAnsi="Arial"/>
        </w:rPr>
        <w:t>P4: I</w:t>
      </w:r>
      <w:r w:rsidR="003A2157">
        <w:rPr>
          <w:rFonts w:ascii="Arial" w:hAnsi="Arial"/>
        </w:rPr>
        <w:t xml:space="preserve"> </w:t>
      </w:r>
      <w:r w:rsidR="006F0E86">
        <w:rPr>
          <w:rFonts w:ascii="Arial" w:hAnsi="Arial"/>
        </w:rPr>
        <w:t xml:space="preserve">want the website to verify your link and see if I can click on that especially like short links if it's verified safe I click on </w:t>
      </w:r>
      <w:r w:rsidR="0088000D">
        <w:rPr>
          <w:rFonts w:ascii="Arial" w:hAnsi="Arial"/>
        </w:rPr>
        <w:t xml:space="preserve">it or else I don’t. </w:t>
      </w:r>
    </w:p>
    <w:p w14:paraId="57FB37CD" w14:textId="77777777" w:rsidR="00684039" w:rsidRDefault="00684039">
      <w:pPr>
        <w:spacing w:after="0"/>
      </w:pPr>
    </w:p>
    <w:p w14:paraId="5B98A3CA" w14:textId="77777777" w:rsidR="00684039" w:rsidRDefault="006F0E86">
      <w:pPr>
        <w:spacing w:after="0"/>
      </w:pPr>
      <w:r>
        <w:rPr>
          <w:rFonts w:ascii="Arial" w:hAnsi="Arial"/>
          <w:color w:val="5D7284"/>
        </w:rPr>
        <w:t>41:05</w:t>
      </w:r>
    </w:p>
    <w:p w14:paraId="5938A22F" w14:textId="77777777" w:rsidR="001E688D" w:rsidRDefault="001E688D">
      <w:pPr>
        <w:spacing w:after="0"/>
        <w:rPr>
          <w:rFonts w:ascii="Arial" w:hAnsi="Arial"/>
        </w:rPr>
      </w:pPr>
      <w:r>
        <w:rPr>
          <w:rFonts w:ascii="Arial" w:hAnsi="Arial"/>
        </w:rPr>
        <w:t xml:space="preserve">P4: Here, </w:t>
      </w:r>
      <w:r w:rsidR="006F0E86">
        <w:rPr>
          <w:rFonts w:ascii="Arial" w:hAnsi="Arial"/>
        </w:rPr>
        <w:t>if I'm it should give me an option to select</w:t>
      </w:r>
      <w:r>
        <w:rPr>
          <w:rFonts w:ascii="Arial" w:hAnsi="Arial"/>
        </w:rPr>
        <w:t>.</w:t>
      </w:r>
      <w:r w:rsidR="006F0E86">
        <w:rPr>
          <w:rFonts w:ascii="Arial" w:hAnsi="Arial"/>
        </w:rPr>
        <w:t xml:space="preserve"> Can I write my s</w:t>
      </w:r>
      <w:r>
        <w:rPr>
          <w:rFonts w:ascii="Arial" w:hAnsi="Arial"/>
        </w:rPr>
        <w:t xml:space="preserve">uggestions? </w:t>
      </w:r>
    </w:p>
    <w:p w14:paraId="23F63EC8" w14:textId="77777777" w:rsidR="001E688D" w:rsidRDefault="001E688D">
      <w:pPr>
        <w:spacing w:after="0"/>
        <w:rPr>
          <w:rFonts w:ascii="Arial" w:hAnsi="Arial"/>
        </w:rPr>
      </w:pPr>
    </w:p>
    <w:p w14:paraId="09D060F1" w14:textId="374F4B42" w:rsidR="00684039" w:rsidRDefault="001E688D">
      <w:pPr>
        <w:spacing w:after="0"/>
      </w:pPr>
      <w:r>
        <w:rPr>
          <w:rFonts w:ascii="Arial" w:hAnsi="Arial"/>
        </w:rPr>
        <w:t xml:space="preserve">M: </w:t>
      </w:r>
      <w:r w:rsidR="006F0E86">
        <w:rPr>
          <w:rFonts w:ascii="Arial" w:hAnsi="Arial"/>
        </w:rPr>
        <w:t>Absolutely</w:t>
      </w:r>
      <w:r w:rsidR="006A09CD">
        <w:rPr>
          <w:rFonts w:ascii="Arial" w:hAnsi="Arial"/>
        </w:rPr>
        <w:t xml:space="preserve">, Yeah. </w:t>
      </w:r>
    </w:p>
    <w:p w14:paraId="6593EFFF" w14:textId="77777777" w:rsidR="00684039" w:rsidRDefault="00684039">
      <w:pPr>
        <w:spacing w:after="0"/>
      </w:pPr>
    </w:p>
    <w:p w14:paraId="776B0364" w14:textId="77777777" w:rsidR="00684039" w:rsidRDefault="006F0E86">
      <w:pPr>
        <w:spacing w:after="0"/>
      </w:pPr>
      <w:r>
        <w:rPr>
          <w:rFonts w:ascii="Arial" w:hAnsi="Arial"/>
          <w:color w:val="5D7284"/>
        </w:rPr>
        <w:t>41:32</w:t>
      </w:r>
    </w:p>
    <w:p w14:paraId="44047E7E" w14:textId="421F0362" w:rsidR="00684039" w:rsidRDefault="00D92147">
      <w:pPr>
        <w:spacing w:after="0"/>
      </w:pPr>
      <w:r>
        <w:rPr>
          <w:rFonts w:ascii="Arial" w:hAnsi="Arial"/>
        </w:rPr>
        <w:t>P4: A</w:t>
      </w:r>
      <w:r w:rsidR="006F0E86">
        <w:rPr>
          <w:rFonts w:ascii="Arial" w:hAnsi="Arial"/>
        </w:rPr>
        <w:t>s I write this I worry that this will lead to another echo chamber because</w:t>
      </w:r>
      <w:r w:rsidR="00726535">
        <w:rPr>
          <w:rFonts w:ascii="Arial" w:hAnsi="Arial"/>
        </w:rPr>
        <w:t xml:space="preserve">. </w:t>
      </w:r>
      <w:r w:rsidR="006F0E86">
        <w:rPr>
          <w:rFonts w:ascii="Arial" w:hAnsi="Arial"/>
        </w:rPr>
        <w:t xml:space="preserve">Yeah, but it is a concern it is a valid genuine concern which makes me unsure about whether I want to allow users to like select </w:t>
      </w:r>
      <w:r w:rsidR="006F0E86">
        <w:rPr>
          <w:rFonts w:ascii="Arial" w:hAnsi="Arial"/>
        </w:rPr>
        <w:lastRenderedPageBreak/>
        <w:t>countries this is a suggestion which needs a lot of further thinking about</w:t>
      </w:r>
      <w:r w:rsidR="00F116D4">
        <w:rPr>
          <w:rFonts w:ascii="Arial" w:hAnsi="Arial"/>
        </w:rPr>
        <w:t>. T</w:t>
      </w:r>
      <w:r w:rsidR="006F0E86">
        <w:rPr>
          <w:rFonts w:ascii="Arial" w:hAnsi="Arial"/>
        </w:rPr>
        <w:t>he intention here</w:t>
      </w:r>
      <w:r w:rsidR="000C27A1">
        <w:rPr>
          <w:rFonts w:ascii="Arial" w:hAnsi="Arial"/>
        </w:rPr>
        <w:t>..</w:t>
      </w:r>
      <w:r w:rsidR="006F0E86">
        <w:rPr>
          <w:rFonts w:ascii="Arial" w:hAnsi="Arial"/>
        </w:rPr>
        <w:t xml:space="preserve"> is and then I found messing up the spelling here but that's </w:t>
      </w:r>
      <w:r w:rsidR="000C27A1">
        <w:rPr>
          <w:rFonts w:ascii="Arial" w:hAnsi="Arial"/>
        </w:rPr>
        <w:t>to not create echo</w:t>
      </w:r>
      <w:r w:rsidR="006F0E86">
        <w:rPr>
          <w:rFonts w:ascii="Arial" w:hAnsi="Arial"/>
        </w:rPr>
        <w:t xml:space="preserve"> chambers</w:t>
      </w:r>
      <w:r w:rsidR="004147F2">
        <w:rPr>
          <w:rFonts w:ascii="Arial" w:hAnsi="Arial"/>
        </w:rPr>
        <w:t>.</w:t>
      </w:r>
    </w:p>
    <w:p w14:paraId="7B757B17" w14:textId="77777777" w:rsidR="00684039" w:rsidRDefault="00684039">
      <w:pPr>
        <w:spacing w:after="0"/>
      </w:pPr>
    </w:p>
    <w:p w14:paraId="650020F5" w14:textId="77777777" w:rsidR="00684039" w:rsidRDefault="006F0E86">
      <w:pPr>
        <w:spacing w:after="0"/>
      </w:pPr>
      <w:r>
        <w:rPr>
          <w:rFonts w:ascii="Arial" w:hAnsi="Arial"/>
          <w:color w:val="5D7284"/>
        </w:rPr>
        <w:t>42:33</w:t>
      </w:r>
    </w:p>
    <w:p w14:paraId="50FD3DBB" w14:textId="3310F36D" w:rsidR="00684039" w:rsidRDefault="00725028">
      <w:pPr>
        <w:spacing w:after="0"/>
      </w:pPr>
      <w:r>
        <w:rPr>
          <w:rFonts w:ascii="Arial" w:hAnsi="Arial"/>
        </w:rPr>
        <w:t xml:space="preserve">P4: </w:t>
      </w:r>
      <w:r w:rsidR="005E6598">
        <w:rPr>
          <w:rFonts w:ascii="Arial" w:hAnsi="Arial"/>
        </w:rPr>
        <w:t>I want an option t</w:t>
      </w:r>
      <w:r w:rsidR="006F0E86">
        <w:rPr>
          <w:rFonts w:ascii="Arial" w:hAnsi="Arial"/>
        </w:rPr>
        <w:t>o view posts from a diverse set of people basically.</w:t>
      </w:r>
    </w:p>
    <w:p w14:paraId="1E3609E6" w14:textId="77777777" w:rsidR="00684039" w:rsidRDefault="00684039">
      <w:pPr>
        <w:spacing w:after="0"/>
      </w:pPr>
    </w:p>
    <w:p w14:paraId="1A2683AA" w14:textId="77777777" w:rsidR="00684039" w:rsidRDefault="006F0E86">
      <w:pPr>
        <w:spacing w:after="0"/>
      </w:pPr>
      <w:r>
        <w:rPr>
          <w:rFonts w:ascii="Arial" w:hAnsi="Arial"/>
          <w:color w:val="5D7284"/>
        </w:rPr>
        <w:t>42:57</w:t>
      </w:r>
    </w:p>
    <w:p w14:paraId="5295D2B2" w14:textId="3BD0C84D" w:rsidR="00684039" w:rsidRDefault="00CD6759">
      <w:pPr>
        <w:spacing w:after="0"/>
      </w:pPr>
      <w:r>
        <w:rPr>
          <w:rFonts w:ascii="Arial" w:hAnsi="Arial"/>
        </w:rPr>
        <w:t xml:space="preserve">M: </w:t>
      </w:r>
      <w:r w:rsidR="006F0E86">
        <w:rPr>
          <w:rFonts w:ascii="Arial" w:hAnsi="Arial"/>
        </w:rPr>
        <w:t xml:space="preserve">Anything else maybe something that is not associated with the </w:t>
      </w:r>
      <w:r>
        <w:rPr>
          <w:rFonts w:ascii="Arial" w:hAnsi="Arial"/>
        </w:rPr>
        <w:t xml:space="preserve">interfaces </w:t>
      </w:r>
      <w:r w:rsidR="006F0E86">
        <w:rPr>
          <w:rFonts w:ascii="Arial" w:hAnsi="Arial"/>
        </w:rPr>
        <w:t>that you saw</w:t>
      </w:r>
      <w:r>
        <w:rPr>
          <w:rFonts w:ascii="Arial" w:hAnsi="Arial"/>
        </w:rPr>
        <w:t xml:space="preserve"> today?</w:t>
      </w:r>
    </w:p>
    <w:p w14:paraId="58C0CA82" w14:textId="77777777" w:rsidR="00684039" w:rsidRDefault="00684039">
      <w:pPr>
        <w:spacing w:after="0"/>
      </w:pPr>
    </w:p>
    <w:p w14:paraId="7725C0E1" w14:textId="77777777" w:rsidR="00684039" w:rsidRDefault="006F0E86">
      <w:pPr>
        <w:spacing w:after="0"/>
      </w:pPr>
      <w:r>
        <w:rPr>
          <w:rFonts w:ascii="Arial" w:hAnsi="Arial"/>
          <w:color w:val="5D7284"/>
        </w:rPr>
        <w:t>43:16</w:t>
      </w:r>
    </w:p>
    <w:p w14:paraId="67FE19AD" w14:textId="0B288F67" w:rsidR="00684039" w:rsidRDefault="0098404B">
      <w:pPr>
        <w:spacing w:after="0"/>
      </w:pPr>
      <w:r>
        <w:rPr>
          <w:rFonts w:ascii="Arial" w:hAnsi="Arial"/>
        </w:rPr>
        <w:t xml:space="preserve">P4: </w:t>
      </w:r>
      <w:r w:rsidR="006F0E86">
        <w:rPr>
          <w:rFonts w:ascii="Arial" w:hAnsi="Arial"/>
        </w:rPr>
        <w:t xml:space="preserve">I like </w:t>
      </w:r>
      <w:r w:rsidR="005F6D62">
        <w:rPr>
          <w:rFonts w:ascii="Arial" w:hAnsi="Arial"/>
        </w:rPr>
        <w:t xml:space="preserve">the </w:t>
      </w:r>
      <w:r w:rsidR="006F0E86">
        <w:rPr>
          <w:rFonts w:ascii="Arial" w:hAnsi="Arial"/>
        </w:rPr>
        <w:t xml:space="preserve">now trending. At the top of Twitter it'll be like these news post one. Reddit has this at the top of Reddit. Some </w:t>
      </w:r>
      <w:r w:rsidR="00F9522C">
        <w:rPr>
          <w:rFonts w:ascii="Arial" w:hAnsi="Arial"/>
        </w:rPr>
        <w:t>high-level</w:t>
      </w:r>
      <w:r w:rsidR="006F0E86">
        <w:rPr>
          <w:rFonts w:ascii="Arial" w:hAnsi="Arial"/>
        </w:rPr>
        <w:t xml:space="preserve"> topics. This clearly one of the topics that's trending here is Bitcoin.</w:t>
      </w:r>
      <w:r w:rsidR="00F9522C">
        <w:t xml:space="preserve"> </w:t>
      </w:r>
      <w:r w:rsidR="006F0E86">
        <w:rPr>
          <w:rFonts w:ascii="Arial" w:hAnsi="Arial"/>
        </w:rPr>
        <w:t xml:space="preserve">Yeah. So just to sift through this, lots of </w:t>
      </w:r>
      <w:r w:rsidR="00F9522C">
        <w:rPr>
          <w:rFonts w:ascii="Arial" w:hAnsi="Arial"/>
        </w:rPr>
        <w:t xml:space="preserve">posts </w:t>
      </w:r>
      <w:r w:rsidR="006F0E86">
        <w:rPr>
          <w:rFonts w:ascii="Arial" w:hAnsi="Arial"/>
        </w:rPr>
        <w:t>and select a topic that I want to focus on.</w:t>
      </w:r>
    </w:p>
    <w:p w14:paraId="1A2BE296" w14:textId="77777777" w:rsidR="00684039" w:rsidRDefault="00684039">
      <w:pPr>
        <w:spacing w:after="0"/>
      </w:pPr>
    </w:p>
    <w:p w14:paraId="20A04293" w14:textId="77777777" w:rsidR="00684039" w:rsidRDefault="006F0E86">
      <w:pPr>
        <w:spacing w:after="0"/>
      </w:pPr>
      <w:r>
        <w:rPr>
          <w:rFonts w:ascii="Arial" w:hAnsi="Arial"/>
          <w:color w:val="5D7284"/>
        </w:rPr>
        <w:t>43:59</w:t>
      </w:r>
    </w:p>
    <w:p w14:paraId="3F26D014" w14:textId="644F3EA0" w:rsidR="00684039" w:rsidRDefault="00CC328C">
      <w:pPr>
        <w:spacing w:after="0"/>
      </w:pPr>
      <w:r>
        <w:rPr>
          <w:rFonts w:ascii="Arial" w:hAnsi="Arial"/>
        </w:rPr>
        <w:t xml:space="preserve">M: </w:t>
      </w:r>
      <w:r w:rsidR="006F0E86">
        <w:rPr>
          <w:rFonts w:ascii="Arial" w:hAnsi="Arial"/>
        </w:rPr>
        <w:t xml:space="preserve">Oh, thank you so much. Just a couple more questions. Number one is that we've been talking about a lot </w:t>
      </w:r>
      <w:r w:rsidR="001260AC">
        <w:rPr>
          <w:rFonts w:ascii="Arial" w:hAnsi="Arial"/>
        </w:rPr>
        <w:t xml:space="preserve">about how </w:t>
      </w:r>
      <w:r w:rsidR="006F0E86">
        <w:rPr>
          <w:rFonts w:ascii="Arial" w:hAnsi="Arial"/>
        </w:rPr>
        <w:t xml:space="preserve">things might change </w:t>
      </w:r>
      <w:r w:rsidR="00AB4FCE">
        <w:rPr>
          <w:rFonts w:ascii="Arial" w:hAnsi="Arial"/>
        </w:rPr>
        <w:t>20</w:t>
      </w:r>
      <w:r w:rsidR="006F0E86">
        <w:rPr>
          <w:rFonts w:ascii="Arial" w:hAnsi="Arial"/>
        </w:rPr>
        <w:t xml:space="preserve"> years in the future. What would </w:t>
      </w:r>
      <w:r w:rsidR="00834BE0">
        <w:rPr>
          <w:rFonts w:ascii="Arial" w:hAnsi="Arial"/>
        </w:rPr>
        <w:t>you keep</w:t>
      </w:r>
      <w:r w:rsidR="006F0E86">
        <w:rPr>
          <w:rFonts w:ascii="Arial" w:hAnsi="Arial"/>
        </w:rPr>
        <w:t xml:space="preserve">? And what would you change from the social medias that we have? </w:t>
      </w:r>
    </w:p>
    <w:p w14:paraId="4F095E77" w14:textId="77777777" w:rsidR="00684039" w:rsidRDefault="00684039">
      <w:pPr>
        <w:spacing w:after="0"/>
      </w:pPr>
    </w:p>
    <w:p w14:paraId="3579D4D8" w14:textId="77777777" w:rsidR="00684039" w:rsidRDefault="006F0E86">
      <w:pPr>
        <w:spacing w:after="0"/>
      </w:pPr>
      <w:r>
        <w:rPr>
          <w:rFonts w:ascii="Arial" w:hAnsi="Arial"/>
          <w:color w:val="5D7284"/>
        </w:rPr>
        <w:t>44:25</w:t>
      </w:r>
    </w:p>
    <w:p w14:paraId="1DE7459A" w14:textId="00622F7D" w:rsidR="00684039" w:rsidRDefault="00C00FF2">
      <w:pPr>
        <w:spacing w:after="0"/>
      </w:pPr>
      <w:r>
        <w:rPr>
          <w:rFonts w:ascii="Arial" w:hAnsi="Arial"/>
        </w:rPr>
        <w:t>P4: That’s a tough question. W</w:t>
      </w:r>
      <w:r w:rsidR="006F0E86">
        <w:rPr>
          <w:rFonts w:ascii="Arial" w:hAnsi="Arial"/>
        </w:rPr>
        <w:t xml:space="preserve">e can connect with anyone. I mean, as long as they want to connect with us. That should be allowed. I think there shouldn't be restrictions on where you </w:t>
      </w:r>
      <w:r w:rsidR="00070EF1">
        <w:rPr>
          <w:rFonts w:ascii="Arial" w:hAnsi="Arial"/>
        </w:rPr>
        <w:t>connect with</w:t>
      </w:r>
      <w:r w:rsidR="006F0E86">
        <w:rPr>
          <w:rFonts w:ascii="Arial" w:hAnsi="Arial"/>
        </w:rPr>
        <w:t xml:space="preserve">. </w:t>
      </w:r>
      <w:r w:rsidR="00070EF1">
        <w:rPr>
          <w:rFonts w:ascii="Arial" w:hAnsi="Arial"/>
        </w:rPr>
        <w:t xml:space="preserve">Who you are </w:t>
      </w:r>
      <w:r w:rsidR="006F0E86">
        <w:rPr>
          <w:rFonts w:ascii="Arial" w:hAnsi="Arial"/>
        </w:rPr>
        <w:t xml:space="preserve">able to connect but as long as both parties agree to it. Again, like I don't know. Yeah, for the most part. It should be free as it is now. And people should be able to </w:t>
      </w:r>
      <w:r w:rsidR="00925AF0">
        <w:rPr>
          <w:rFonts w:ascii="Arial" w:hAnsi="Arial"/>
        </w:rPr>
        <w:t>interact</w:t>
      </w:r>
      <w:r w:rsidR="006F0E86">
        <w:rPr>
          <w:rFonts w:ascii="Arial" w:hAnsi="Arial"/>
        </w:rPr>
        <w:t xml:space="preserve"> people all over the world, which is one of the good things great things about social media. </w:t>
      </w:r>
      <w:r w:rsidR="00D8347A">
        <w:rPr>
          <w:rFonts w:ascii="Arial" w:hAnsi="Arial"/>
        </w:rPr>
        <w:t>S</w:t>
      </w:r>
      <w:r w:rsidR="006F0E86">
        <w:rPr>
          <w:rFonts w:ascii="Arial" w:hAnsi="Arial"/>
        </w:rPr>
        <w:t>houldn't be geo restricted basically. So what would I like to go? Not? Yeah, I think that's a lot of bots thing. That's just, I, I don't have the stats for it. But I feel like the narrative on social media is being driven by bots. You see YouTube comments. It's completely different from Reddit comments, from Twitter comments</w:t>
      </w:r>
      <w:r w:rsidR="0096543E">
        <w:rPr>
          <w:rFonts w:ascii="Arial" w:hAnsi="Arial"/>
        </w:rPr>
        <w:t>.</w:t>
      </w:r>
      <w:r w:rsidR="006F0E86">
        <w:rPr>
          <w:rFonts w:ascii="Arial" w:hAnsi="Arial"/>
        </w:rPr>
        <w:t xml:space="preserve"> </w:t>
      </w:r>
      <w:r w:rsidR="0096543E">
        <w:rPr>
          <w:rFonts w:ascii="Arial" w:hAnsi="Arial"/>
        </w:rPr>
        <w:t>W</w:t>
      </w:r>
      <w:r w:rsidR="006F0E86">
        <w:rPr>
          <w:rFonts w:ascii="Arial" w:hAnsi="Arial"/>
        </w:rPr>
        <w:t xml:space="preserve">hat's going on? Yeah. And oftentimes I find myself wondering, is this an actual representation of what people are thinking in the world? I don't know the answer to that. I want to find an answer to that. Like when I or at least, I won't have a perspective as it </w:t>
      </w:r>
      <w:proofErr w:type="spellStart"/>
      <w:r w:rsidR="006F0E86">
        <w:rPr>
          <w:rFonts w:ascii="Arial" w:hAnsi="Arial"/>
        </w:rPr>
        <w:t>as</w:t>
      </w:r>
      <w:proofErr w:type="spellEnd"/>
      <w:r w:rsidR="006F0E86">
        <w:rPr>
          <w:rFonts w:ascii="Arial" w:hAnsi="Arial"/>
        </w:rPr>
        <w:t xml:space="preserve"> </w:t>
      </w:r>
      <w:proofErr w:type="spellStart"/>
      <w:r w:rsidR="006F0E86">
        <w:rPr>
          <w:rFonts w:ascii="Arial" w:hAnsi="Arial"/>
        </w:rPr>
        <w:t>as</w:t>
      </w:r>
      <w:proofErr w:type="spellEnd"/>
      <w:r w:rsidR="006F0E86">
        <w:rPr>
          <w:rFonts w:ascii="Arial" w:hAnsi="Arial"/>
        </w:rPr>
        <w:t xml:space="preserve"> I'm getting here. That actually, I'm just seeing comments on this one particular group isn't represent</w:t>
      </w:r>
      <w:r w:rsidR="00285683">
        <w:rPr>
          <w:rFonts w:ascii="Arial" w:hAnsi="Arial"/>
        </w:rPr>
        <w:t>ative of</w:t>
      </w:r>
      <w:r w:rsidR="006F0E86">
        <w:rPr>
          <w:rFonts w:ascii="Arial" w:hAnsi="Arial"/>
        </w:rPr>
        <w:t xml:space="preserve"> the whole.</w:t>
      </w:r>
    </w:p>
    <w:p w14:paraId="4C65E456" w14:textId="77777777" w:rsidR="00684039" w:rsidRDefault="00684039">
      <w:pPr>
        <w:spacing w:after="0"/>
      </w:pPr>
    </w:p>
    <w:p w14:paraId="7BF58457" w14:textId="77777777" w:rsidR="00684039" w:rsidRDefault="006F0E86">
      <w:pPr>
        <w:spacing w:after="0"/>
      </w:pPr>
      <w:r>
        <w:rPr>
          <w:rFonts w:ascii="Arial" w:hAnsi="Arial"/>
          <w:color w:val="5D7284"/>
        </w:rPr>
        <w:t>46:00</w:t>
      </w:r>
    </w:p>
    <w:p w14:paraId="14E2FA4A" w14:textId="60BDF56A" w:rsidR="00684039" w:rsidRDefault="00CD598E">
      <w:pPr>
        <w:spacing w:after="0"/>
      </w:pPr>
      <w:r>
        <w:rPr>
          <w:rFonts w:ascii="Arial" w:hAnsi="Arial"/>
        </w:rPr>
        <w:t xml:space="preserve">M: </w:t>
      </w:r>
      <w:r w:rsidR="006F0E86">
        <w:rPr>
          <w:rFonts w:ascii="Arial" w:hAnsi="Arial"/>
        </w:rPr>
        <w:t xml:space="preserve">Yeah, any feature idea that </w:t>
      </w:r>
      <w:r w:rsidR="00FA792A">
        <w:rPr>
          <w:rFonts w:ascii="Arial" w:hAnsi="Arial"/>
        </w:rPr>
        <w:t>you</w:t>
      </w:r>
      <w:r w:rsidR="006F0E86">
        <w:rPr>
          <w:rFonts w:ascii="Arial" w:hAnsi="Arial"/>
        </w:rPr>
        <w:t xml:space="preserve"> can think of that could help you achieve this in the future?</w:t>
      </w:r>
    </w:p>
    <w:p w14:paraId="62A8A5F3" w14:textId="77777777" w:rsidR="00684039" w:rsidRDefault="00684039">
      <w:pPr>
        <w:spacing w:after="0"/>
      </w:pPr>
    </w:p>
    <w:p w14:paraId="7AF33689" w14:textId="77777777" w:rsidR="00684039" w:rsidRDefault="006F0E86">
      <w:pPr>
        <w:spacing w:after="0"/>
      </w:pPr>
      <w:r>
        <w:rPr>
          <w:rFonts w:ascii="Arial" w:hAnsi="Arial"/>
          <w:color w:val="5D7284"/>
        </w:rPr>
        <w:t>46:11</w:t>
      </w:r>
    </w:p>
    <w:p w14:paraId="5F802F1D" w14:textId="1DB305AE" w:rsidR="00684039" w:rsidRDefault="00CD598E">
      <w:pPr>
        <w:spacing w:after="0"/>
      </w:pPr>
      <w:r>
        <w:rPr>
          <w:rFonts w:ascii="Arial" w:hAnsi="Arial"/>
        </w:rPr>
        <w:t xml:space="preserve">P4: </w:t>
      </w:r>
      <w:r w:rsidR="006F0E86">
        <w:rPr>
          <w:rFonts w:ascii="Arial" w:hAnsi="Arial"/>
        </w:rPr>
        <w:t xml:space="preserve">This a good feature like this maps thing, where you're actually interacting with comments. Yeah, like on a comment page, like, Who is this coming from? What are the background of people who are commenting? I'll be actual people like, how do you solve this? Like, it's </w:t>
      </w:r>
      <w:proofErr w:type="spellStart"/>
      <w:r w:rsidR="006F0E86">
        <w:rPr>
          <w:rFonts w:ascii="Arial" w:hAnsi="Arial"/>
        </w:rPr>
        <w:t>it's</w:t>
      </w:r>
      <w:proofErr w:type="spellEnd"/>
      <w:r w:rsidR="006F0E86">
        <w:rPr>
          <w:rFonts w:ascii="Arial" w:hAnsi="Arial"/>
        </w:rPr>
        <w:t xml:space="preserve"> a tough problem. And like, there are some proofs, which show that online</w:t>
      </w:r>
      <w:r w:rsidR="00974E01">
        <w:rPr>
          <w:rFonts w:ascii="Arial" w:hAnsi="Arial"/>
        </w:rPr>
        <w:t>,</w:t>
      </w:r>
      <w:r w:rsidR="006F0E86">
        <w:rPr>
          <w:rFonts w:ascii="Arial" w:hAnsi="Arial"/>
        </w:rPr>
        <w:t xml:space="preserve"> verifying online identities almost impossible. Yeah. So I don't know how you solve this. But I want</w:t>
      </w:r>
      <w:r w:rsidR="00974E01">
        <w:rPr>
          <w:rFonts w:ascii="Arial" w:hAnsi="Arial"/>
        </w:rPr>
        <w:t xml:space="preserve"> it</w:t>
      </w:r>
      <w:r w:rsidR="006F0E86">
        <w:rPr>
          <w:rFonts w:ascii="Arial" w:hAnsi="Arial"/>
        </w:rPr>
        <w:t xml:space="preserve"> sol</w:t>
      </w:r>
      <w:r w:rsidR="00974E01">
        <w:rPr>
          <w:rFonts w:ascii="Arial" w:hAnsi="Arial"/>
        </w:rPr>
        <w:t>ved</w:t>
      </w:r>
      <w:r w:rsidR="006F0E86">
        <w:rPr>
          <w:rFonts w:ascii="Arial" w:hAnsi="Arial"/>
        </w:rPr>
        <w:t xml:space="preserve">, maybe </w:t>
      </w:r>
      <w:r w:rsidR="00203166">
        <w:rPr>
          <w:rFonts w:ascii="Arial" w:hAnsi="Arial"/>
        </w:rPr>
        <w:t>use</w:t>
      </w:r>
      <w:r w:rsidR="006F0E86">
        <w:rPr>
          <w:rFonts w:ascii="Arial" w:hAnsi="Arial"/>
        </w:rPr>
        <w:t xml:space="preserve"> some stronger verification</w:t>
      </w:r>
      <w:r w:rsidR="005723E7">
        <w:rPr>
          <w:rFonts w:ascii="Arial" w:hAnsi="Arial"/>
        </w:rPr>
        <w:t xml:space="preserve"> method</w:t>
      </w:r>
      <w:r w:rsidR="006F0E86">
        <w:rPr>
          <w:rFonts w:ascii="Arial" w:hAnsi="Arial"/>
        </w:rPr>
        <w:t xml:space="preserve">, government IDs, but then there's, again, a problem of privacy. Privacy is it's </w:t>
      </w:r>
      <w:proofErr w:type="spellStart"/>
      <w:r w:rsidR="006F0E86">
        <w:rPr>
          <w:rFonts w:ascii="Arial" w:hAnsi="Arial"/>
        </w:rPr>
        <w:t>it's</w:t>
      </w:r>
      <w:proofErr w:type="spellEnd"/>
      <w:r w:rsidR="006F0E86">
        <w:rPr>
          <w:rFonts w:ascii="Arial" w:hAnsi="Arial"/>
        </w:rPr>
        <w:t xml:space="preserve"> a tough problem. Yeah, </w:t>
      </w:r>
      <w:r w:rsidR="006F0E86">
        <w:rPr>
          <w:rFonts w:ascii="Arial" w:hAnsi="Arial"/>
        </w:rPr>
        <w:lastRenderedPageBreak/>
        <w:t xml:space="preserve">maybe use private keys as an alternative to people's ID card. Maybe it can be integrated into the </w:t>
      </w:r>
      <w:r w:rsidR="00E25DA4">
        <w:rPr>
          <w:rFonts w:ascii="Arial" w:hAnsi="Arial"/>
        </w:rPr>
        <w:t>O</w:t>
      </w:r>
      <w:r w:rsidR="006F0E86">
        <w:rPr>
          <w:rFonts w:ascii="Arial" w:hAnsi="Arial"/>
        </w:rPr>
        <w:t>S. Similar to advertising IDs, private keys.</w:t>
      </w:r>
    </w:p>
    <w:p w14:paraId="539C436D" w14:textId="77777777" w:rsidR="00684039" w:rsidRDefault="00684039">
      <w:pPr>
        <w:spacing w:after="0"/>
      </w:pPr>
    </w:p>
    <w:p w14:paraId="2CD388E9" w14:textId="77777777" w:rsidR="00684039" w:rsidRDefault="006F0E86">
      <w:pPr>
        <w:spacing w:after="0"/>
      </w:pPr>
      <w:r>
        <w:rPr>
          <w:rFonts w:ascii="Arial" w:hAnsi="Arial"/>
          <w:color w:val="5D7284"/>
        </w:rPr>
        <w:t>47:29</w:t>
      </w:r>
    </w:p>
    <w:p w14:paraId="4A382417" w14:textId="2ACF5956" w:rsidR="00684039" w:rsidRDefault="006F0E86">
      <w:pPr>
        <w:spacing w:after="0"/>
      </w:pPr>
      <w:r>
        <w:rPr>
          <w:rFonts w:ascii="Arial" w:hAnsi="Arial"/>
        </w:rPr>
        <w:t xml:space="preserve">Right. Thank you so much for participating in the study. And I absolutely love the ideas that </w:t>
      </w:r>
      <w:r w:rsidR="00934411">
        <w:rPr>
          <w:rFonts w:ascii="Arial" w:hAnsi="Arial"/>
        </w:rPr>
        <w:t>you</w:t>
      </w:r>
      <w:r>
        <w:rPr>
          <w:rFonts w:ascii="Arial" w:hAnsi="Arial"/>
        </w:rPr>
        <w:t xml:space="preserve"> share</w:t>
      </w:r>
      <w:r w:rsidR="00934411">
        <w:rPr>
          <w:rFonts w:ascii="Arial" w:hAnsi="Arial"/>
        </w:rPr>
        <w:t>d</w:t>
      </w:r>
      <w:r>
        <w:rPr>
          <w:rFonts w:ascii="Arial" w:hAnsi="Arial"/>
        </w:rPr>
        <w:t xml:space="preserve"> and how you can kind of like change bits and pieces here to make it more easily kind of like understandable to express ourselves. Although I love your idea about like how the colors and structure should be changed to make it less labor intensive</w:t>
      </w:r>
      <w:r w:rsidR="00934411">
        <w:rPr>
          <w:rFonts w:ascii="Arial" w:hAnsi="Arial"/>
        </w:rPr>
        <w:t>, lets’ say</w:t>
      </w:r>
      <w:r>
        <w:rPr>
          <w:rFonts w:ascii="Arial" w:hAnsi="Arial"/>
        </w:rPr>
        <w:t xml:space="preserve"> </w:t>
      </w:r>
      <w:r w:rsidR="00934411">
        <w:rPr>
          <w:rFonts w:ascii="Arial" w:hAnsi="Arial"/>
        </w:rPr>
        <w:t>but</w:t>
      </w:r>
      <w:r>
        <w:rPr>
          <w:rFonts w:ascii="Arial" w:hAnsi="Arial"/>
        </w:rPr>
        <w:t xml:space="preserve"> keeping it expressive enough for people to kind of like come and share their opinion. And I </w:t>
      </w:r>
      <w:r w:rsidR="00FF1E58">
        <w:rPr>
          <w:rFonts w:ascii="Arial" w:hAnsi="Arial"/>
        </w:rPr>
        <w:t xml:space="preserve">loved </w:t>
      </w:r>
      <w:r>
        <w:rPr>
          <w:rFonts w:ascii="Arial" w:hAnsi="Arial"/>
        </w:rPr>
        <w:t>hear</w:t>
      </w:r>
      <w:r w:rsidR="00FF1E58">
        <w:rPr>
          <w:rFonts w:ascii="Arial" w:hAnsi="Arial"/>
        </w:rPr>
        <w:t>ing</w:t>
      </w:r>
      <w:r>
        <w:rPr>
          <w:rFonts w:ascii="Arial" w:hAnsi="Arial"/>
        </w:rPr>
        <w:t xml:space="preserve"> about your conflicts that you're going to like having that. Okay, this is a post how do we interact with it? Yeah, sure. Ideas have a good effect. </w:t>
      </w:r>
    </w:p>
    <w:p w14:paraId="66CD7133" w14:textId="77777777" w:rsidR="00684039" w:rsidRDefault="00684039">
      <w:pPr>
        <w:spacing w:after="0"/>
      </w:pPr>
    </w:p>
    <w:p w14:paraId="727CB27A" w14:textId="77777777" w:rsidR="00684039" w:rsidRDefault="006F0E86">
      <w:pPr>
        <w:spacing w:after="0"/>
      </w:pPr>
      <w:r>
        <w:rPr>
          <w:rFonts w:ascii="Arial" w:hAnsi="Arial"/>
          <w:color w:val="5D7284"/>
        </w:rPr>
        <w:t>48:05</w:t>
      </w:r>
    </w:p>
    <w:p w14:paraId="34D7E350" w14:textId="51733B4B" w:rsidR="00684039" w:rsidRDefault="00063E54">
      <w:pPr>
        <w:spacing w:after="0"/>
      </w:pPr>
      <w:r>
        <w:rPr>
          <w:rFonts w:ascii="Arial" w:hAnsi="Arial"/>
        </w:rPr>
        <w:t xml:space="preserve">P4: That was something I faced </w:t>
      </w:r>
      <w:r w:rsidR="006F0E86">
        <w:rPr>
          <w:rFonts w:ascii="Arial" w:hAnsi="Arial"/>
        </w:rPr>
        <w:t>in real life.</w:t>
      </w:r>
    </w:p>
    <w:p w14:paraId="59384A9A" w14:textId="77777777" w:rsidR="00684039" w:rsidRDefault="00684039">
      <w:pPr>
        <w:spacing w:after="0"/>
      </w:pPr>
    </w:p>
    <w:p w14:paraId="5F92EE47" w14:textId="77777777" w:rsidR="00684039" w:rsidRDefault="006F0E86">
      <w:pPr>
        <w:spacing w:after="0"/>
      </w:pPr>
      <w:r>
        <w:rPr>
          <w:rFonts w:ascii="Arial" w:hAnsi="Arial"/>
          <w:color w:val="5D7284"/>
        </w:rPr>
        <w:t>48:09</w:t>
      </w:r>
    </w:p>
    <w:p w14:paraId="782037F9" w14:textId="78314AB2" w:rsidR="00684039" w:rsidRDefault="00D32260" w:rsidP="005D3514">
      <w:pPr>
        <w:spacing w:after="0"/>
      </w:pPr>
      <w:r>
        <w:rPr>
          <w:rFonts w:ascii="Arial" w:hAnsi="Arial"/>
        </w:rPr>
        <w:t xml:space="preserve">M: </w:t>
      </w:r>
      <w:r w:rsidR="006F0E86">
        <w:rPr>
          <w:rFonts w:ascii="Arial" w:hAnsi="Arial"/>
        </w:rPr>
        <w:t xml:space="preserve">That was fantastic. Thank you so much. </w:t>
      </w:r>
    </w:p>
    <w:sectPr w:rsidR="00684039"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40528" w14:textId="77777777" w:rsidR="00094AB6" w:rsidRDefault="00094AB6">
      <w:pPr>
        <w:spacing w:after="0" w:line="240" w:lineRule="auto"/>
      </w:pPr>
      <w:r>
        <w:separator/>
      </w:r>
    </w:p>
  </w:endnote>
  <w:endnote w:type="continuationSeparator" w:id="0">
    <w:p w14:paraId="60137666" w14:textId="77777777" w:rsidR="00094AB6" w:rsidRDefault="00094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318A1DD4"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AA710A1"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635B653"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11ABFC06" w14:textId="77777777"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0DF0291B"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57D5"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C3294" w14:textId="77777777" w:rsidR="00094AB6" w:rsidRDefault="00094AB6">
      <w:pPr>
        <w:spacing w:after="0" w:line="240" w:lineRule="auto"/>
      </w:pPr>
      <w:r>
        <w:separator/>
      </w:r>
    </w:p>
  </w:footnote>
  <w:footnote w:type="continuationSeparator" w:id="0">
    <w:p w14:paraId="033BF2E8" w14:textId="77777777" w:rsidR="00094AB6" w:rsidRDefault="00094A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9C6FE"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3CCBD"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E2CC0"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147C"/>
    <w:rsid w:val="00003B03"/>
    <w:rsid w:val="00017ADD"/>
    <w:rsid w:val="00021081"/>
    <w:rsid w:val="000248AB"/>
    <w:rsid w:val="000250A6"/>
    <w:rsid w:val="00034616"/>
    <w:rsid w:val="00035666"/>
    <w:rsid w:val="0004045A"/>
    <w:rsid w:val="000431C2"/>
    <w:rsid w:val="00050A6B"/>
    <w:rsid w:val="0006063C"/>
    <w:rsid w:val="00063E10"/>
    <w:rsid w:val="00063E54"/>
    <w:rsid w:val="000645C9"/>
    <w:rsid w:val="00066610"/>
    <w:rsid w:val="00070EF1"/>
    <w:rsid w:val="00075F44"/>
    <w:rsid w:val="00076CB6"/>
    <w:rsid w:val="00094AB6"/>
    <w:rsid w:val="000A6737"/>
    <w:rsid w:val="000A7407"/>
    <w:rsid w:val="000A771C"/>
    <w:rsid w:val="000C27A1"/>
    <w:rsid w:val="000C68D2"/>
    <w:rsid w:val="000E70E1"/>
    <w:rsid w:val="000E710A"/>
    <w:rsid w:val="000F2219"/>
    <w:rsid w:val="00112EFF"/>
    <w:rsid w:val="0011676C"/>
    <w:rsid w:val="0012095C"/>
    <w:rsid w:val="001216B9"/>
    <w:rsid w:val="00122FE6"/>
    <w:rsid w:val="001246A9"/>
    <w:rsid w:val="001260AC"/>
    <w:rsid w:val="00126242"/>
    <w:rsid w:val="001322FE"/>
    <w:rsid w:val="0015074B"/>
    <w:rsid w:val="001553CC"/>
    <w:rsid w:val="0015677D"/>
    <w:rsid w:val="00156815"/>
    <w:rsid w:val="00162DD1"/>
    <w:rsid w:val="00170E8D"/>
    <w:rsid w:val="00171B9C"/>
    <w:rsid w:val="00182CEF"/>
    <w:rsid w:val="001956D4"/>
    <w:rsid w:val="001E688D"/>
    <w:rsid w:val="001E7720"/>
    <w:rsid w:val="001F44AF"/>
    <w:rsid w:val="002028E8"/>
    <w:rsid w:val="00203166"/>
    <w:rsid w:val="002062C7"/>
    <w:rsid w:val="00223358"/>
    <w:rsid w:val="00226920"/>
    <w:rsid w:val="00240810"/>
    <w:rsid w:val="00242635"/>
    <w:rsid w:val="002639A1"/>
    <w:rsid w:val="00265629"/>
    <w:rsid w:val="002822FD"/>
    <w:rsid w:val="00285683"/>
    <w:rsid w:val="00295830"/>
    <w:rsid w:val="0029639D"/>
    <w:rsid w:val="002A0CEE"/>
    <w:rsid w:val="002A7C24"/>
    <w:rsid w:val="002D1980"/>
    <w:rsid w:val="002D37AC"/>
    <w:rsid w:val="002D62AF"/>
    <w:rsid w:val="002D79A1"/>
    <w:rsid w:val="002F0A2C"/>
    <w:rsid w:val="002F0E7E"/>
    <w:rsid w:val="002F6526"/>
    <w:rsid w:val="00304431"/>
    <w:rsid w:val="00305E56"/>
    <w:rsid w:val="00310F48"/>
    <w:rsid w:val="00316E09"/>
    <w:rsid w:val="00326F90"/>
    <w:rsid w:val="0033155C"/>
    <w:rsid w:val="003509DD"/>
    <w:rsid w:val="0036057E"/>
    <w:rsid w:val="003640C9"/>
    <w:rsid w:val="00364817"/>
    <w:rsid w:val="00366D48"/>
    <w:rsid w:val="00380692"/>
    <w:rsid w:val="0038441B"/>
    <w:rsid w:val="003910C6"/>
    <w:rsid w:val="003A1561"/>
    <w:rsid w:val="003A2157"/>
    <w:rsid w:val="003A56A5"/>
    <w:rsid w:val="003B2BDD"/>
    <w:rsid w:val="003B4224"/>
    <w:rsid w:val="003B5CCF"/>
    <w:rsid w:val="003C2DE9"/>
    <w:rsid w:val="003E521C"/>
    <w:rsid w:val="003E7186"/>
    <w:rsid w:val="003F3D0A"/>
    <w:rsid w:val="003F4BE8"/>
    <w:rsid w:val="00414008"/>
    <w:rsid w:val="004147F2"/>
    <w:rsid w:val="004202B4"/>
    <w:rsid w:val="0042187A"/>
    <w:rsid w:val="00435087"/>
    <w:rsid w:val="004366EB"/>
    <w:rsid w:val="00446C76"/>
    <w:rsid w:val="00466D03"/>
    <w:rsid w:val="00470BEF"/>
    <w:rsid w:val="0047598C"/>
    <w:rsid w:val="004770C4"/>
    <w:rsid w:val="0047764B"/>
    <w:rsid w:val="00484D80"/>
    <w:rsid w:val="004A641F"/>
    <w:rsid w:val="004A714B"/>
    <w:rsid w:val="004B01CB"/>
    <w:rsid w:val="004B4716"/>
    <w:rsid w:val="004B593C"/>
    <w:rsid w:val="004B6D4A"/>
    <w:rsid w:val="004C05BC"/>
    <w:rsid w:val="004C2C5C"/>
    <w:rsid w:val="004C70B0"/>
    <w:rsid w:val="004D4F18"/>
    <w:rsid w:val="004E6536"/>
    <w:rsid w:val="004F2B6A"/>
    <w:rsid w:val="00511B9E"/>
    <w:rsid w:val="00521839"/>
    <w:rsid w:val="00530B97"/>
    <w:rsid w:val="005524FB"/>
    <w:rsid w:val="00552935"/>
    <w:rsid w:val="00562724"/>
    <w:rsid w:val="005638CA"/>
    <w:rsid w:val="005723E7"/>
    <w:rsid w:val="00585DCE"/>
    <w:rsid w:val="005B2E49"/>
    <w:rsid w:val="005B5098"/>
    <w:rsid w:val="005C42D8"/>
    <w:rsid w:val="005C6F65"/>
    <w:rsid w:val="005D33CB"/>
    <w:rsid w:val="005D3514"/>
    <w:rsid w:val="005E2DAF"/>
    <w:rsid w:val="005E6598"/>
    <w:rsid w:val="005F6D62"/>
    <w:rsid w:val="00604487"/>
    <w:rsid w:val="00607ECD"/>
    <w:rsid w:val="006113A7"/>
    <w:rsid w:val="006134CE"/>
    <w:rsid w:val="00617BCE"/>
    <w:rsid w:val="006207C3"/>
    <w:rsid w:val="00624ACA"/>
    <w:rsid w:val="00663A0D"/>
    <w:rsid w:val="0068375A"/>
    <w:rsid w:val="00684039"/>
    <w:rsid w:val="006A09CD"/>
    <w:rsid w:val="006A7042"/>
    <w:rsid w:val="006B2D14"/>
    <w:rsid w:val="006C578C"/>
    <w:rsid w:val="006C75DD"/>
    <w:rsid w:val="006D3599"/>
    <w:rsid w:val="006E2A8C"/>
    <w:rsid w:val="006E4A63"/>
    <w:rsid w:val="006F04ED"/>
    <w:rsid w:val="006F0E86"/>
    <w:rsid w:val="006F4290"/>
    <w:rsid w:val="00715CB1"/>
    <w:rsid w:val="00716B0E"/>
    <w:rsid w:val="007206DB"/>
    <w:rsid w:val="007223D0"/>
    <w:rsid w:val="00725028"/>
    <w:rsid w:val="00726535"/>
    <w:rsid w:val="007272E3"/>
    <w:rsid w:val="00730329"/>
    <w:rsid w:val="007313A7"/>
    <w:rsid w:val="007320C3"/>
    <w:rsid w:val="00746BC9"/>
    <w:rsid w:val="00755227"/>
    <w:rsid w:val="007749AF"/>
    <w:rsid w:val="00777694"/>
    <w:rsid w:val="007867E0"/>
    <w:rsid w:val="00794EBC"/>
    <w:rsid w:val="007950D3"/>
    <w:rsid w:val="00803DC4"/>
    <w:rsid w:val="00804BA3"/>
    <w:rsid w:val="008115EB"/>
    <w:rsid w:val="0082714D"/>
    <w:rsid w:val="008277CD"/>
    <w:rsid w:val="00834BE0"/>
    <w:rsid w:val="00834DBD"/>
    <w:rsid w:val="00847460"/>
    <w:rsid w:val="00851B12"/>
    <w:rsid w:val="00853593"/>
    <w:rsid w:val="00863DBF"/>
    <w:rsid w:val="008647B9"/>
    <w:rsid w:val="0088000D"/>
    <w:rsid w:val="00882B31"/>
    <w:rsid w:val="00887FEE"/>
    <w:rsid w:val="008B4C69"/>
    <w:rsid w:val="008B6610"/>
    <w:rsid w:val="008D27EB"/>
    <w:rsid w:val="008D31D7"/>
    <w:rsid w:val="008F19BB"/>
    <w:rsid w:val="009023C7"/>
    <w:rsid w:val="00903B7E"/>
    <w:rsid w:val="009047BE"/>
    <w:rsid w:val="00917CC6"/>
    <w:rsid w:val="00921316"/>
    <w:rsid w:val="00921627"/>
    <w:rsid w:val="00925AF0"/>
    <w:rsid w:val="00930F33"/>
    <w:rsid w:val="00934411"/>
    <w:rsid w:val="00936F32"/>
    <w:rsid w:val="00937DAB"/>
    <w:rsid w:val="00944361"/>
    <w:rsid w:val="00945D57"/>
    <w:rsid w:val="00947754"/>
    <w:rsid w:val="00951BAE"/>
    <w:rsid w:val="00952CDE"/>
    <w:rsid w:val="009540F7"/>
    <w:rsid w:val="009570A7"/>
    <w:rsid w:val="0096543E"/>
    <w:rsid w:val="00974E01"/>
    <w:rsid w:val="0098404B"/>
    <w:rsid w:val="009908E4"/>
    <w:rsid w:val="009958A1"/>
    <w:rsid w:val="00996AE7"/>
    <w:rsid w:val="009B6B52"/>
    <w:rsid w:val="009C3AF0"/>
    <w:rsid w:val="009C3D18"/>
    <w:rsid w:val="009C6820"/>
    <w:rsid w:val="009E27B7"/>
    <w:rsid w:val="009F1E35"/>
    <w:rsid w:val="00A0418D"/>
    <w:rsid w:val="00A05F36"/>
    <w:rsid w:val="00A12EE5"/>
    <w:rsid w:val="00A15F60"/>
    <w:rsid w:val="00A16B73"/>
    <w:rsid w:val="00A22FC3"/>
    <w:rsid w:val="00A459A8"/>
    <w:rsid w:val="00A502E3"/>
    <w:rsid w:val="00A5290F"/>
    <w:rsid w:val="00A76A8E"/>
    <w:rsid w:val="00A83AE1"/>
    <w:rsid w:val="00A92BFC"/>
    <w:rsid w:val="00AA1D8D"/>
    <w:rsid w:val="00AA4E9F"/>
    <w:rsid w:val="00AA5541"/>
    <w:rsid w:val="00AB38EC"/>
    <w:rsid w:val="00AB4FCE"/>
    <w:rsid w:val="00AC292B"/>
    <w:rsid w:val="00AD0AE7"/>
    <w:rsid w:val="00AD1F92"/>
    <w:rsid w:val="00AD72B3"/>
    <w:rsid w:val="00AF0F4E"/>
    <w:rsid w:val="00B00884"/>
    <w:rsid w:val="00B03E88"/>
    <w:rsid w:val="00B065B7"/>
    <w:rsid w:val="00B14B0F"/>
    <w:rsid w:val="00B22D2A"/>
    <w:rsid w:val="00B23EF2"/>
    <w:rsid w:val="00B34B57"/>
    <w:rsid w:val="00B40117"/>
    <w:rsid w:val="00B47730"/>
    <w:rsid w:val="00B67364"/>
    <w:rsid w:val="00B801EF"/>
    <w:rsid w:val="00B80CB0"/>
    <w:rsid w:val="00B869FD"/>
    <w:rsid w:val="00B93B3D"/>
    <w:rsid w:val="00BA4C2B"/>
    <w:rsid w:val="00BB4AC9"/>
    <w:rsid w:val="00BB6C1B"/>
    <w:rsid w:val="00BC1BED"/>
    <w:rsid w:val="00BC6819"/>
    <w:rsid w:val="00BD0140"/>
    <w:rsid w:val="00C00FF2"/>
    <w:rsid w:val="00C24502"/>
    <w:rsid w:val="00C4032C"/>
    <w:rsid w:val="00C42FD3"/>
    <w:rsid w:val="00C4607C"/>
    <w:rsid w:val="00C5771F"/>
    <w:rsid w:val="00C659F2"/>
    <w:rsid w:val="00C675E5"/>
    <w:rsid w:val="00C7331D"/>
    <w:rsid w:val="00C76D17"/>
    <w:rsid w:val="00C776CA"/>
    <w:rsid w:val="00CA6EF4"/>
    <w:rsid w:val="00CB0664"/>
    <w:rsid w:val="00CC1979"/>
    <w:rsid w:val="00CC328C"/>
    <w:rsid w:val="00CC6EDC"/>
    <w:rsid w:val="00CC7DBE"/>
    <w:rsid w:val="00CD598E"/>
    <w:rsid w:val="00CD6759"/>
    <w:rsid w:val="00CF4477"/>
    <w:rsid w:val="00CF5E2F"/>
    <w:rsid w:val="00D25101"/>
    <w:rsid w:val="00D32260"/>
    <w:rsid w:val="00D57E81"/>
    <w:rsid w:val="00D8347A"/>
    <w:rsid w:val="00D92147"/>
    <w:rsid w:val="00D962CB"/>
    <w:rsid w:val="00DC333C"/>
    <w:rsid w:val="00DF77A7"/>
    <w:rsid w:val="00E017DD"/>
    <w:rsid w:val="00E12275"/>
    <w:rsid w:val="00E12847"/>
    <w:rsid w:val="00E134B1"/>
    <w:rsid w:val="00E15CAE"/>
    <w:rsid w:val="00E25DA4"/>
    <w:rsid w:val="00E27A90"/>
    <w:rsid w:val="00E51102"/>
    <w:rsid w:val="00E63D8F"/>
    <w:rsid w:val="00E65308"/>
    <w:rsid w:val="00E949A9"/>
    <w:rsid w:val="00E954F7"/>
    <w:rsid w:val="00E962FC"/>
    <w:rsid w:val="00EA783E"/>
    <w:rsid w:val="00EB0A63"/>
    <w:rsid w:val="00EB6991"/>
    <w:rsid w:val="00EC1D73"/>
    <w:rsid w:val="00ED3244"/>
    <w:rsid w:val="00EE5014"/>
    <w:rsid w:val="00EE77E3"/>
    <w:rsid w:val="00EF2689"/>
    <w:rsid w:val="00EF6220"/>
    <w:rsid w:val="00F070AA"/>
    <w:rsid w:val="00F116D4"/>
    <w:rsid w:val="00F21656"/>
    <w:rsid w:val="00F37791"/>
    <w:rsid w:val="00F51147"/>
    <w:rsid w:val="00F61655"/>
    <w:rsid w:val="00F64801"/>
    <w:rsid w:val="00F72869"/>
    <w:rsid w:val="00F8414F"/>
    <w:rsid w:val="00F92AD5"/>
    <w:rsid w:val="00F9522C"/>
    <w:rsid w:val="00F96335"/>
    <w:rsid w:val="00FA2639"/>
    <w:rsid w:val="00FA66AD"/>
    <w:rsid w:val="00FA792A"/>
    <w:rsid w:val="00FA7E2E"/>
    <w:rsid w:val="00FB6EEB"/>
    <w:rsid w:val="00FB7D9B"/>
    <w:rsid w:val="00FC57A8"/>
    <w:rsid w:val="00FC693F"/>
    <w:rsid w:val="00FE0C05"/>
    <w:rsid w:val="00FE4295"/>
    <w:rsid w:val="00FE55C0"/>
    <w:rsid w:val="00FF1E58"/>
    <w:rsid w:val="00FF5A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1F17DC8"/>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3711</Words>
  <Characters>21154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Mahmood Jasim</cp:lastModifiedBy>
  <cp:revision>4</cp:revision>
  <dcterms:created xsi:type="dcterms:W3CDTF">2021-12-17T23:39:00Z</dcterms:created>
  <dcterms:modified xsi:type="dcterms:W3CDTF">2021-12-19T19:14:00Z</dcterms:modified>
  <cp:category/>
</cp:coreProperties>
</file>